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B0017" w14:textId="267F32E1" w:rsidR="00F45D3C" w:rsidRPr="00002DE9" w:rsidRDefault="002B18FC" w:rsidP="008F2081">
      <w:pPr>
        <w:spacing w:after="0"/>
        <w:jc w:val="right"/>
        <w:rPr>
          <w:rFonts w:cs="Arial"/>
          <w:sz w:val="18"/>
          <w:szCs w:val="18"/>
          <w:lang w:val="it-IT"/>
        </w:rPr>
      </w:pPr>
      <w:r w:rsidRPr="008F2081">
        <w:rPr>
          <w:rFonts w:cs="Arial"/>
          <w:sz w:val="18"/>
          <w:szCs w:val="18"/>
          <w:lang w:val="lt-LT"/>
        </w:rPr>
        <w:t xml:space="preserve">Atviro konkurso specialiųjų sąlygų 5 priedas </w:t>
      </w:r>
      <w:r w:rsidR="00002DE9">
        <w:rPr>
          <w:rFonts w:cs="Arial"/>
          <w:sz w:val="18"/>
          <w:szCs w:val="18"/>
          <w:lang w:val="it-IT"/>
        </w:rPr>
        <w:t>“Kvalifikaciniai reikalavimai”</w:t>
      </w:r>
    </w:p>
    <w:p w14:paraId="43835C11" w14:textId="77777777" w:rsidR="005B3FCA" w:rsidRPr="00002DE9" w:rsidRDefault="005B3FCA" w:rsidP="008F2081">
      <w:pPr>
        <w:spacing w:after="0"/>
        <w:jc w:val="center"/>
        <w:rPr>
          <w:rFonts w:cs="Arial"/>
          <w:b/>
          <w:sz w:val="18"/>
          <w:szCs w:val="18"/>
          <w:lang w:val="it-IT"/>
        </w:rPr>
      </w:pPr>
    </w:p>
    <w:p w14:paraId="139F44A1" w14:textId="74AA476F" w:rsidR="00F45D3C" w:rsidRPr="008F2081" w:rsidRDefault="009B4372" w:rsidP="008F2081">
      <w:pPr>
        <w:spacing w:after="0"/>
        <w:jc w:val="center"/>
        <w:rPr>
          <w:rFonts w:cs="Arial"/>
          <w:sz w:val="18"/>
          <w:szCs w:val="18"/>
        </w:rPr>
      </w:pPr>
      <w:r w:rsidRPr="008F2081">
        <w:rPr>
          <w:rFonts w:cs="Arial"/>
          <w:b/>
          <w:sz w:val="18"/>
          <w:szCs w:val="18"/>
        </w:rPr>
        <w:t>REIKALAVIMAI TIEKĖJŲ KVALIFIKACIJAI</w:t>
      </w:r>
    </w:p>
    <w:p w14:paraId="601898E5" w14:textId="77777777" w:rsidR="00F45D3C" w:rsidRPr="008F2081" w:rsidRDefault="009B4372" w:rsidP="008F2081">
      <w:pPr>
        <w:spacing w:after="0"/>
        <w:jc w:val="both"/>
        <w:rPr>
          <w:rFonts w:cs="Arial"/>
          <w:sz w:val="18"/>
          <w:szCs w:val="18"/>
        </w:rPr>
      </w:pPr>
      <w:r w:rsidRPr="008F2081">
        <w:rPr>
          <w:rFonts w:cs="Arial"/>
          <w:sz w:val="18"/>
          <w:szCs w:val="18"/>
        </w:rPr>
        <w:t xml:space="preserve">1. </w:t>
      </w:r>
      <w:proofErr w:type="spellStart"/>
      <w:r w:rsidRPr="008F2081">
        <w:rPr>
          <w:rFonts w:cs="Arial"/>
          <w:sz w:val="18"/>
          <w:szCs w:val="18"/>
        </w:rPr>
        <w:t>Tiekėjas</w:t>
      </w:r>
      <w:proofErr w:type="spellEnd"/>
      <w:r w:rsidRPr="008F2081">
        <w:rPr>
          <w:rFonts w:cs="Arial"/>
          <w:sz w:val="18"/>
          <w:szCs w:val="18"/>
        </w:rPr>
        <w:t xml:space="preserve"> </w:t>
      </w:r>
      <w:proofErr w:type="spellStart"/>
      <w:r w:rsidRPr="008F2081">
        <w:rPr>
          <w:rFonts w:cs="Arial"/>
          <w:sz w:val="18"/>
          <w:szCs w:val="18"/>
        </w:rPr>
        <w:t>turi</w:t>
      </w:r>
      <w:proofErr w:type="spellEnd"/>
      <w:r w:rsidRPr="008F2081">
        <w:rPr>
          <w:rFonts w:cs="Arial"/>
          <w:sz w:val="18"/>
          <w:szCs w:val="18"/>
        </w:rPr>
        <w:t xml:space="preserve"> </w:t>
      </w:r>
      <w:proofErr w:type="spellStart"/>
      <w:r w:rsidRPr="008F2081">
        <w:rPr>
          <w:rFonts w:cs="Arial"/>
          <w:sz w:val="18"/>
          <w:szCs w:val="18"/>
        </w:rPr>
        <w:t>atitikti</w:t>
      </w:r>
      <w:proofErr w:type="spellEnd"/>
      <w:r w:rsidRPr="008F2081">
        <w:rPr>
          <w:rFonts w:cs="Arial"/>
          <w:sz w:val="18"/>
          <w:szCs w:val="18"/>
        </w:rPr>
        <w:t xml:space="preserve"> </w:t>
      </w:r>
      <w:proofErr w:type="spellStart"/>
      <w:r w:rsidRPr="008F2081">
        <w:rPr>
          <w:rFonts w:cs="Arial"/>
          <w:sz w:val="18"/>
          <w:szCs w:val="18"/>
        </w:rPr>
        <w:t>šiuos</w:t>
      </w:r>
      <w:proofErr w:type="spellEnd"/>
      <w:r w:rsidRPr="008F2081">
        <w:rPr>
          <w:rFonts w:cs="Arial"/>
          <w:sz w:val="18"/>
          <w:szCs w:val="18"/>
        </w:rPr>
        <w:t xml:space="preserve"> </w:t>
      </w:r>
      <w:proofErr w:type="spellStart"/>
      <w:r w:rsidRPr="008F2081">
        <w:rPr>
          <w:rFonts w:cs="Arial"/>
          <w:sz w:val="18"/>
          <w:szCs w:val="18"/>
        </w:rPr>
        <w:t>kvalifikacijos</w:t>
      </w:r>
      <w:proofErr w:type="spellEnd"/>
      <w:r w:rsidRPr="008F2081">
        <w:rPr>
          <w:rFonts w:cs="Arial"/>
          <w:sz w:val="18"/>
          <w:szCs w:val="18"/>
        </w:rPr>
        <w:t xml:space="preserve"> </w:t>
      </w:r>
      <w:proofErr w:type="spellStart"/>
      <w:r w:rsidRPr="008F2081">
        <w:rPr>
          <w:rFonts w:cs="Arial"/>
          <w:sz w:val="18"/>
          <w:szCs w:val="18"/>
        </w:rPr>
        <w:t>reikalavimus</w:t>
      </w:r>
      <w:proofErr w:type="spellEnd"/>
      <w:r w:rsidRPr="008F2081">
        <w:rPr>
          <w:rFonts w:cs="Arial"/>
          <w:sz w:val="18"/>
          <w:szCs w:val="18"/>
        </w:rPr>
        <w:t xml:space="preserve"> (</w:t>
      </w:r>
      <w:proofErr w:type="spellStart"/>
      <w:r w:rsidRPr="008F2081">
        <w:rPr>
          <w:rFonts w:cs="Arial"/>
          <w:sz w:val="18"/>
          <w:szCs w:val="18"/>
        </w:rPr>
        <w:t>kvalifikacija</w:t>
      </w:r>
      <w:proofErr w:type="spellEnd"/>
      <w:r w:rsidRPr="008F2081">
        <w:rPr>
          <w:rFonts w:cs="Arial"/>
          <w:sz w:val="18"/>
          <w:szCs w:val="18"/>
        </w:rPr>
        <w:t xml:space="preserve"> </w:t>
      </w:r>
      <w:proofErr w:type="spellStart"/>
      <w:r w:rsidRPr="008F2081">
        <w:rPr>
          <w:rFonts w:cs="Arial"/>
          <w:sz w:val="18"/>
          <w:szCs w:val="18"/>
        </w:rPr>
        <w:t>turi</w:t>
      </w:r>
      <w:proofErr w:type="spellEnd"/>
      <w:r w:rsidRPr="008F2081">
        <w:rPr>
          <w:rFonts w:cs="Arial"/>
          <w:sz w:val="18"/>
          <w:szCs w:val="18"/>
        </w:rPr>
        <w:t xml:space="preserve"> </w:t>
      </w:r>
      <w:proofErr w:type="spellStart"/>
      <w:r w:rsidRPr="008F2081">
        <w:rPr>
          <w:rFonts w:cs="Arial"/>
          <w:sz w:val="18"/>
          <w:szCs w:val="18"/>
        </w:rPr>
        <w:t>būti</w:t>
      </w:r>
      <w:proofErr w:type="spellEnd"/>
      <w:r w:rsidRPr="008F2081">
        <w:rPr>
          <w:rFonts w:cs="Arial"/>
          <w:sz w:val="18"/>
          <w:szCs w:val="18"/>
        </w:rPr>
        <w:t xml:space="preserve"> </w:t>
      </w:r>
      <w:proofErr w:type="spellStart"/>
      <w:r w:rsidRPr="008F2081">
        <w:rPr>
          <w:rFonts w:cs="Arial"/>
          <w:sz w:val="18"/>
          <w:szCs w:val="18"/>
        </w:rPr>
        <w:t>įgyta</w:t>
      </w:r>
      <w:proofErr w:type="spellEnd"/>
      <w:r w:rsidRPr="008F2081">
        <w:rPr>
          <w:rFonts w:cs="Arial"/>
          <w:sz w:val="18"/>
          <w:szCs w:val="18"/>
        </w:rPr>
        <w:t xml:space="preserve"> </w:t>
      </w:r>
      <w:proofErr w:type="spellStart"/>
      <w:r w:rsidRPr="008F2081">
        <w:rPr>
          <w:rFonts w:cs="Arial"/>
          <w:sz w:val="18"/>
          <w:szCs w:val="18"/>
        </w:rPr>
        <w:t>iki</w:t>
      </w:r>
      <w:proofErr w:type="spellEnd"/>
      <w:r w:rsidRPr="008F2081">
        <w:rPr>
          <w:rFonts w:cs="Arial"/>
          <w:sz w:val="18"/>
          <w:szCs w:val="18"/>
        </w:rPr>
        <w:t xml:space="preserve"> </w:t>
      </w:r>
      <w:proofErr w:type="spellStart"/>
      <w:r w:rsidRPr="008F2081">
        <w:rPr>
          <w:rFonts w:cs="Arial"/>
          <w:sz w:val="18"/>
          <w:szCs w:val="18"/>
        </w:rPr>
        <w:t>pasiūlymų</w:t>
      </w:r>
      <w:proofErr w:type="spellEnd"/>
      <w:r w:rsidRPr="008F2081">
        <w:rPr>
          <w:rFonts w:cs="Arial"/>
          <w:sz w:val="18"/>
          <w:szCs w:val="18"/>
        </w:rPr>
        <w:t xml:space="preserve"> </w:t>
      </w:r>
      <w:proofErr w:type="spellStart"/>
      <w:r w:rsidRPr="008F2081">
        <w:rPr>
          <w:rFonts w:cs="Arial"/>
          <w:sz w:val="18"/>
          <w:szCs w:val="18"/>
        </w:rPr>
        <w:t>pateikimo</w:t>
      </w:r>
      <w:proofErr w:type="spellEnd"/>
      <w:r w:rsidRPr="008F2081">
        <w:rPr>
          <w:rFonts w:cs="Arial"/>
          <w:sz w:val="18"/>
          <w:szCs w:val="18"/>
        </w:rPr>
        <w:t xml:space="preserve"> </w:t>
      </w:r>
      <w:proofErr w:type="spellStart"/>
      <w:r w:rsidRPr="008F2081">
        <w:rPr>
          <w:rFonts w:cs="Arial"/>
          <w:sz w:val="18"/>
          <w:szCs w:val="18"/>
        </w:rPr>
        <w:t>termino</w:t>
      </w:r>
      <w:proofErr w:type="spellEnd"/>
      <w:r w:rsidRPr="008F2081">
        <w:rPr>
          <w:rFonts w:cs="Arial"/>
          <w:sz w:val="18"/>
          <w:szCs w:val="18"/>
        </w:rPr>
        <w:t xml:space="preserve"> </w:t>
      </w:r>
      <w:proofErr w:type="spellStart"/>
      <w:r w:rsidRPr="008F2081">
        <w:rPr>
          <w:rFonts w:cs="Arial"/>
          <w:sz w:val="18"/>
          <w:szCs w:val="18"/>
        </w:rPr>
        <w:t>pabaigos</w:t>
      </w:r>
      <w:proofErr w:type="spellEnd"/>
      <w:r w:rsidRPr="008F2081">
        <w:rPr>
          <w:rFonts w:cs="Arial"/>
          <w:sz w:val="18"/>
          <w:szCs w:val="18"/>
        </w:rPr>
        <w:t>):</w:t>
      </w:r>
    </w:p>
    <w:tbl>
      <w:tblPr>
        <w:tblStyle w:val="Lentelstinklelis"/>
        <w:tblW w:w="10205" w:type="dxa"/>
        <w:jc w:val="center"/>
        <w:tblLayout w:type="fixed"/>
        <w:tblLook w:val="04A0" w:firstRow="1" w:lastRow="0" w:firstColumn="1" w:lastColumn="0" w:noHBand="0" w:noVBand="1"/>
      </w:tblPr>
      <w:tblGrid>
        <w:gridCol w:w="624"/>
        <w:gridCol w:w="2773"/>
        <w:gridCol w:w="4111"/>
        <w:gridCol w:w="2697"/>
      </w:tblGrid>
      <w:tr w:rsidR="00F45D3C" w:rsidRPr="008F2081" w14:paraId="6314499A" w14:textId="77777777" w:rsidTr="002841E9">
        <w:trPr>
          <w:cantSplit/>
          <w:tblHeader/>
          <w:jc w:val="center"/>
        </w:trPr>
        <w:tc>
          <w:tcPr>
            <w:tcW w:w="624" w:type="dxa"/>
            <w:shd w:val="clear" w:color="auto" w:fill="E7E6E6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AAE832D" w14:textId="77777777" w:rsidR="00F45D3C" w:rsidRPr="008F2081" w:rsidRDefault="009B4372" w:rsidP="008F2081">
            <w:pPr>
              <w:spacing w:after="0"/>
              <w:rPr>
                <w:rFonts w:cs="Arial"/>
                <w:sz w:val="18"/>
                <w:szCs w:val="18"/>
              </w:rPr>
            </w:pPr>
            <w:r w:rsidRPr="008F2081">
              <w:rPr>
                <w:rFonts w:cs="Arial"/>
                <w:b/>
                <w:sz w:val="18"/>
                <w:szCs w:val="18"/>
              </w:rPr>
              <w:t>Eil. Nr.</w:t>
            </w:r>
          </w:p>
        </w:tc>
        <w:tc>
          <w:tcPr>
            <w:tcW w:w="2773" w:type="dxa"/>
            <w:shd w:val="clear" w:color="auto" w:fill="E7E6E6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3EB241A" w14:textId="77777777" w:rsidR="00F45D3C" w:rsidRPr="008F2081" w:rsidRDefault="009B4372" w:rsidP="008F2081">
            <w:pPr>
              <w:spacing w:after="0"/>
              <w:rPr>
                <w:rFonts w:cs="Arial"/>
                <w:sz w:val="18"/>
                <w:szCs w:val="18"/>
              </w:rPr>
            </w:pPr>
            <w:proofErr w:type="spellStart"/>
            <w:r w:rsidRPr="008F2081">
              <w:rPr>
                <w:rFonts w:cs="Arial"/>
                <w:b/>
                <w:sz w:val="18"/>
                <w:szCs w:val="18"/>
              </w:rPr>
              <w:t>Kvalifikacinis</w:t>
            </w:r>
            <w:proofErr w:type="spellEnd"/>
            <w:r w:rsidRPr="008F2081">
              <w:rPr>
                <w:rFonts w:cs="Arial"/>
                <w:b/>
                <w:sz w:val="18"/>
                <w:szCs w:val="18"/>
              </w:rPr>
              <w:t xml:space="preserve"> </w:t>
            </w:r>
            <w:proofErr w:type="spellStart"/>
            <w:r w:rsidRPr="008F2081">
              <w:rPr>
                <w:rFonts w:cs="Arial"/>
                <w:b/>
                <w:sz w:val="18"/>
                <w:szCs w:val="18"/>
              </w:rPr>
              <w:t>reikalavimas</w:t>
            </w:r>
            <w:proofErr w:type="spellEnd"/>
          </w:p>
        </w:tc>
        <w:tc>
          <w:tcPr>
            <w:tcW w:w="4111" w:type="dxa"/>
            <w:shd w:val="clear" w:color="auto" w:fill="E7E6E6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ED4A93F" w14:textId="77777777" w:rsidR="00F45D3C" w:rsidRPr="008F2081" w:rsidRDefault="009B4372" w:rsidP="008F2081">
            <w:pPr>
              <w:spacing w:after="0"/>
              <w:rPr>
                <w:rFonts w:cs="Arial"/>
                <w:sz w:val="18"/>
                <w:szCs w:val="18"/>
                <w:lang w:val="it-IT"/>
              </w:rPr>
            </w:pPr>
            <w:r w:rsidRPr="008F2081">
              <w:rPr>
                <w:rFonts w:cs="Arial"/>
                <w:b/>
                <w:sz w:val="18"/>
                <w:szCs w:val="18"/>
                <w:lang w:val="it-IT"/>
              </w:rPr>
              <w:t>Atitikčiai patvirtinti pirkimo laimėtojo teikiami dokumentai ir informacija</w:t>
            </w:r>
          </w:p>
        </w:tc>
        <w:tc>
          <w:tcPr>
            <w:tcW w:w="2697" w:type="dxa"/>
            <w:shd w:val="clear" w:color="auto" w:fill="E7E6E6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F6DD1BE" w14:textId="77777777" w:rsidR="00F45D3C" w:rsidRPr="008F2081" w:rsidRDefault="009B4372" w:rsidP="008F2081">
            <w:pPr>
              <w:spacing w:after="0"/>
              <w:rPr>
                <w:rFonts w:cs="Arial"/>
                <w:sz w:val="18"/>
                <w:szCs w:val="18"/>
              </w:rPr>
            </w:pPr>
            <w:proofErr w:type="spellStart"/>
            <w:r w:rsidRPr="008F2081">
              <w:rPr>
                <w:rFonts w:cs="Arial"/>
                <w:b/>
                <w:sz w:val="18"/>
                <w:szCs w:val="18"/>
              </w:rPr>
              <w:t>Reikalavimo</w:t>
            </w:r>
            <w:proofErr w:type="spellEnd"/>
            <w:r w:rsidRPr="008F2081">
              <w:rPr>
                <w:rFonts w:cs="Arial"/>
                <w:b/>
                <w:sz w:val="18"/>
                <w:szCs w:val="18"/>
              </w:rPr>
              <w:t xml:space="preserve"> </w:t>
            </w:r>
            <w:proofErr w:type="spellStart"/>
            <w:r w:rsidRPr="008F2081">
              <w:rPr>
                <w:rFonts w:cs="Arial"/>
                <w:b/>
                <w:sz w:val="18"/>
                <w:szCs w:val="18"/>
              </w:rPr>
              <w:t>taikymas</w:t>
            </w:r>
            <w:proofErr w:type="spellEnd"/>
          </w:p>
        </w:tc>
      </w:tr>
      <w:tr w:rsidR="00701ECC" w:rsidRPr="00002DE9" w14:paraId="45C631CF" w14:textId="77777777" w:rsidTr="00536BBC">
        <w:trPr>
          <w:cantSplit/>
          <w:jc w:val="center"/>
        </w:trPr>
        <w:tc>
          <w:tcPr>
            <w:tcW w:w="62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C588239" w14:textId="77777777" w:rsidR="00701ECC" w:rsidRPr="008F2081" w:rsidRDefault="00701ECC" w:rsidP="008F2081">
            <w:pPr>
              <w:spacing w:after="0"/>
              <w:rPr>
                <w:rFonts w:cs="Arial"/>
                <w:sz w:val="18"/>
                <w:szCs w:val="18"/>
              </w:rPr>
            </w:pPr>
            <w:r w:rsidRPr="008F2081">
              <w:rPr>
                <w:rFonts w:cs="Arial"/>
                <w:sz w:val="18"/>
                <w:szCs w:val="18"/>
              </w:rPr>
              <w:t>1.1.</w:t>
            </w:r>
          </w:p>
        </w:tc>
        <w:tc>
          <w:tcPr>
            <w:tcW w:w="2773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A88800E" w14:textId="7E95B5DA" w:rsidR="00701ECC" w:rsidRPr="008F2081" w:rsidRDefault="00701ECC" w:rsidP="008F2081">
            <w:pPr>
              <w:spacing w:after="0"/>
              <w:rPr>
                <w:rFonts w:cs="Arial"/>
                <w:sz w:val="18"/>
                <w:szCs w:val="18"/>
              </w:rPr>
            </w:pPr>
            <w:r w:rsidRPr="008F2081">
              <w:rPr>
                <w:rFonts w:cs="Arial"/>
                <w:color w:val="000000"/>
                <w:sz w:val="18"/>
                <w:szCs w:val="18"/>
                <w:lang w:val="lt-LT"/>
              </w:rPr>
              <w:t>Tiekėjas turi galiojančią FSC</w:t>
            </w:r>
            <w:r w:rsidRPr="008F2081">
              <w:rPr>
                <w:rFonts w:cs="Arial"/>
                <w:color w:val="000000"/>
                <w:sz w:val="18"/>
                <w:szCs w:val="18"/>
                <w:vertAlign w:val="superscript"/>
                <w:lang w:val="lt-LT"/>
              </w:rPr>
              <w:t>®</w:t>
            </w:r>
            <w:r w:rsidRPr="008F2081">
              <w:rPr>
                <w:rFonts w:cs="Arial"/>
                <w:color w:val="000000"/>
                <w:sz w:val="18"/>
                <w:szCs w:val="18"/>
                <w:lang w:val="lt-LT"/>
              </w:rPr>
              <w:t xml:space="preserve"> ir PEFC</w:t>
            </w:r>
            <w:r w:rsidRPr="008F2081">
              <w:rPr>
                <w:rFonts w:cs="Arial"/>
                <w:color w:val="000000"/>
                <w:sz w:val="18"/>
                <w:szCs w:val="18"/>
                <w:vertAlign w:val="superscript"/>
                <w:lang w:val="lt-LT"/>
              </w:rPr>
              <w:t>®</w:t>
            </w:r>
            <w:r w:rsidRPr="008F2081">
              <w:rPr>
                <w:rFonts w:cs="Arial"/>
                <w:color w:val="000000"/>
                <w:sz w:val="18"/>
                <w:szCs w:val="18"/>
                <w:lang w:val="lt-LT"/>
              </w:rPr>
              <w:t xml:space="preserve"> miškų tvarkymo (FM) ir gamybos grandies (COC) sertifikavimo akreditaciją.</w:t>
            </w:r>
          </w:p>
        </w:tc>
        <w:tc>
          <w:tcPr>
            <w:tcW w:w="4111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8853549" w14:textId="59B12462" w:rsidR="00701ECC" w:rsidRPr="00536BBC" w:rsidRDefault="004722DA" w:rsidP="008F2081">
            <w:pPr>
              <w:keepNext/>
              <w:widowControl w:val="0"/>
              <w:tabs>
                <w:tab w:val="left" w:pos="1080"/>
              </w:tabs>
              <w:spacing w:after="0"/>
              <w:ind w:right="-1"/>
              <w:jc w:val="both"/>
              <w:rPr>
                <w:rFonts w:cs="Arial"/>
                <w:sz w:val="18"/>
                <w:szCs w:val="18"/>
                <w:lang w:val="lt-LT" w:eastAsia="lt-LT"/>
              </w:rPr>
            </w:pPr>
            <w:r>
              <w:rPr>
                <w:rFonts w:cs="Arial"/>
                <w:sz w:val="18"/>
                <w:szCs w:val="18"/>
                <w:lang w:val="lt-LT" w:eastAsia="lt-LT"/>
              </w:rPr>
              <w:t>Kartu su pasiūlymu pateikiami:</w:t>
            </w:r>
          </w:p>
          <w:p w14:paraId="6959F720" w14:textId="77777777" w:rsidR="00701ECC" w:rsidRPr="00536BBC" w:rsidRDefault="00701ECC" w:rsidP="008F208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cs="Arial"/>
                <w:sz w:val="18"/>
                <w:szCs w:val="18"/>
                <w:lang w:val="lt-LT" w:eastAsia="lt-LT"/>
              </w:rPr>
            </w:pPr>
            <w:r w:rsidRPr="00F3614F">
              <w:rPr>
                <w:rFonts w:cs="Arial"/>
                <w:sz w:val="18"/>
                <w:szCs w:val="18"/>
                <w:lang w:val="lt-LT" w:eastAsia="lt-LT"/>
              </w:rPr>
              <w:t>1. Dokumentai, įrodantys (patvirtinantys) galiojančią</w:t>
            </w:r>
            <w:r w:rsidRPr="00536BBC">
              <w:rPr>
                <w:rFonts w:cs="Arial"/>
                <w:sz w:val="18"/>
                <w:szCs w:val="18"/>
                <w:lang w:val="lt-LT" w:eastAsia="lt-LT"/>
              </w:rPr>
              <w:t xml:space="preserve"> akreditaciją, ir jų nuoroda į akreditavimą suteikiančios organizacijos internetinį puslapį </w:t>
            </w:r>
            <w:hyperlink r:id="rId8" w:history="1">
              <w:r w:rsidRPr="00536BBC">
                <w:rPr>
                  <w:lang w:val="lt-LT" w:eastAsia="lt-LT"/>
                </w:rPr>
                <w:t>www.accreditation-services.com</w:t>
              </w:r>
            </w:hyperlink>
            <w:r w:rsidRPr="00536BBC">
              <w:rPr>
                <w:lang w:val="lt-LT" w:eastAsia="lt-LT"/>
              </w:rPr>
              <w:t>. www.pefc.org</w:t>
            </w:r>
          </w:p>
          <w:p w14:paraId="3B6A7D03" w14:textId="77777777" w:rsidR="00701ECC" w:rsidRPr="00536BBC" w:rsidRDefault="00701ECC" w:rsidP="008F2081">
            <w:pPr>
              <w:widowControl w:val="0"/>
              <w:tabs>
                <w:tab w:val="left" w:pos="1080"/>
              </w:tabs>
              <w:spacing w:after="0"/>
              <w:ind w:right="-1"/>
              <w:jc w:val="both"/>
              <w:rPr>
                <w:rFonts w:cs="Arial"/>
                <w:sz w:val="18"/>
                <w:szCs w:val="18"/>
                <w:lang w:val="lt-LT" w:eastAsia="lt-LT"/>
              </w:rPr>
            </w:pPr>
            <w:r w:rsidRPr="00536BBC">
              <w:rPr>
                <w:rFonts w:cs="Arial"/>
                <w:sz w:val="18"/>
                <w:szCs w:val="18"/>
                <w:lang w:val="lt-LT" w:eastAsia="lt-LT"/>
              </w:rPr>
              <w:t>2. Tiekėjas, kuris turi sertifikavimo organizacijos įgaliojimą atlikti FSC/PEFC FM ir COC sertifikavimo paslaugas (taikoma tuo atveju, jeigu sertifikavimo paslaugas atliks ne pati sertifikavimo organizacija):</w:t>
            </w:r>
          </w:p>
          <w:p w14:paraId="31A5472B" w14:textId="4F9B8B2A" w:rsidR="00701ECC" w:rsidRPr="00002DE9" w:rsidRDefault="00701ECC" w:rsidP="008F208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cs="Arial"/>
                <w:color w:val="000000"/>
                <w:sz w:val="18"/>
                <w:szCs w:val="18"/>
                <w:lang w:val="lt-LT"/>
              </w:rPr>
            </w:pPr>
            <w:r w:rsidRPr="00536BBC">
              <w:rPr>
                <w:rFonts w:cs="Arial"/>
                <w:sz w:val="18"/>
                <w:szCs w:val="18"/>
                <w:lang w:val="lt-LT" w:eastAsia="lt-LT"/>
              </w:rPr>
              <w:t>dokumentai, įrodantys (patvirtinantys), kad tiekėjas yra įgaliotas atlikti sertifikavimo paslaugas (įgaliojimas, susitarimas ar pan.).</w:t>
            </w:r>
          </w:p>
        </w:tc>
        <w:tc>
          <w:tcPr>
            <w:tcW w:w="269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E8419B3" w14:textId="77777777" w:rsidR="00701ECC" w:rsidRPr="008F2081" w:rsidRDefault="00701ECC" w:rsidP="00536BBC">
            <w:pPr>
              <w:pStyle w:val="Sraopastraipa"/>
              <w:keepLines/>
              <w:tabs>
                <w:tab w:val="left" w:pos="720"/>
              </w:tabs>
              <w:ind w:left="0"/>
              <w:jc w:val="both"/>
              <w:rPr>
                <w:rFonts w:eastAsia="Calibri" w:cs="Arial"/>
                <w:b/>
                <w:sz w:val="18"/>
                <w:szCs w:val="18"/>
                <w:lang w:val="lt-LT" w:eastAsia="lt-LT"/>
              </w:rPr>
            </w:pPr>
            <w:r w:rsidRPr="00002DE9">
              <w:rPr>
                <w:rFonts w:cs="Arial"/>
                <w:sz w:val="18"/>
                <w:szCs w:val="18"/>
                <w:lang w:val="lt-LT" w:eastAsia="lt-LT"/>
              </w:rPr>
              <w:t>Taikoma pagal faktiškai teikiamų paslaugų apimtį.</w:t>
            </w:r>
          </w:p>
          <w:p w14:paraId="6CDAC47D" w14:textId="7BCDB7E3" w:rsidR="00701ECC" w:rsidRPr="008F2081" w:rsidRDefault="003C1482" w:rsidP="00536BBC">
            <w:pPr>
              <w:pStyle w:val="Sraopastraipa"/>
              <w:keepLines/>
              <w:tabs>
                <w:tab w:val="left" w:pos="720"/>
              </w:tabs>
              <w:ind w:left="0"/>
              <w:jc w:val="both"/>
              <w:rPr>
                <w:rFonts w:eastAsia="Calibri" w:cs="Arial"/>
                <w:b/>
                <w:sz w:val="18"/>
                <w:szCs w:val="18"/>
                <w:lang w:val="lt-LT" w:eastAsia="lt-LT"/>
              </w:rPr>
            </w:pPr>
            <w:r>
              <w:rPr>
                <w:rFonts w:cs="Arial"/>
                <w:sz w:val="18"/>
                <w:szCs w:val="18"/>
                <w:lang w:val="lt-LT" w:eastAsia="lt-LT"/>
              </w:rPr>
              <w:t>Tiekėjų</w:t>
            </w:r>
            <w:r w:rsidR="00701ECC" w:rsidRPr="008F2081">
              <w:rPr>
                <w:rFonts w:cs="Arial"/>
                <w:sz w:val="18"/>
                <w:szCs w:val="18"/>
                <w:lang w:val="lt-LT" w:eastAsia="lt-LT"/>
              </w:rPr>
              <w:t xml:space="preserve"> grupės nariai reikalavimą gali atitikti kartu, atsižvelgiant į jų prisiimamus įsipareigojimus.</w:t>
            </w:r>
          </w:p>
          <w:p w14:paraId="2CA80B4C" w14:textId="1FB0CECC" w:rsidR="00701ECC" w:rsidRPr="008F2081" w:rsidRDefault="00701ECC" w:rsidP="00536BBC">
            <w:pPr>
              <w:spacing w:after="0"/>
              <w:jc w:val="both"/>
              <w:rPr>
                <w:rFonts w:cs="Arial"/>
                <w:sz w:val="18"/>
                <w:szCs w:val="18"/>
                <w:lang w:val="lt-LT"/>
              </w:rPr>
            </w:pPr>
            <w:r w:rsidRPr="008F2081">
              <w:rPr>
                <w:rFonts w:cs="Arial"/>
                <w:sz w:val="18"/>
                <w:szCs w:val="18"/>
                <w:lang w:val="lt-LT" w:eastAsia="lt-LT"/>
              </w:rPr>
              <w:t>Subtiekėjas ar kitas ūkio subjektas, kuris pats teiks akreditacijos reikalaujančias paslaugas, turi turėti atitinkamai paslaugų daliai reikalingą akreditaciją arba teisę veikti akredituotos organizacijos vardu.</w:t>
            </w:r>
          </w:p>
        </w:tc>
      </w:tr>
      <w:tr w:rsidR="00701ECC" w:rsidRPr="008F2081" w14:paraId="0075583F" w14:textId="77777777" w:rsidTr="007B5E61">
        <w:trPr>
          <w:cantSplit/>
          <w:jc w:val="center"/>
        </w:trPr>
        <w:tc>
          <w:tcPr>
            <w:tcW w:w="624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2018075" w14:textId="63F14CB9" w:rsidR="00701ECC" w:rsidRPr="008F2081" w:rsidRDefault="00701ECC" w:rsidP="008F2081">
            <w:pPr>
              <w:spacing w:after="0"/>
              <w:rPr>
                <w:rFonts w:cs="Arial"/>
                <w:sz w:val="18"/>
                <w:szCs w:val="18"/>
              </w:rPr>
            </w:pPr>
            <w:r w:rsidRPr="008F2081">
              <w:rPr>
                <w:rFonts w:cs="Arial"/>
                <w:sz w:val="18"/>
                <w:szCs w:val="18"/>
              </w:rPr>
              <w:t>1.2.</w:t>
            </w:r>
          </w:p>
        </w:tc>
        <w:tc>
          <w:tcPr>
            <w:tcW w:w="2773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0B00B36" w14:textId="77777777" w:rsidR="00701ECC" w:rsidRPr="008F2081" w:rsidRDefault="00701ECC" w:rsidP="008F2081">
            <w:pPr>
              <w:spacing w:after="0"/>
              <w:jc w:val="both"/>
              <w:rPr>
                <w:rFonts w:cs="Arial"/>
                <w:sz w:val="18"/>
                <w:szCs w:val="18"/>
                <w:lang w:val="lt-LT"/>
              </w:rPr>
            </w:pPr>
            <w:r w:rsidRPr="008F2081">
              <w:rPr>
                <w:rFonts w:cs="Arial"/>
                <w:sz w:val="18"/>
                <w:szCs w:val="18"/>
                <w:lang w:val="lt-LT"/>
              </w:rPr>
              <w:t>Tiekėjas turi pasiūlyti ne mažiau kaip vieną vadovaujantį auditorių, kuris bus atsakingas už auditų organizavimą ir vykdymą.</w:t>
            </w:r>
          </w:p>
          <w:p w14:paraId="0CAAF661" w14:textId="77777777" w:rsidR="00701ECC" w:rsidRPr="008F2081" w:rsidRDefault="00701ECC" w:rsidP="008F2081">
            <w:pPr>
              <w:spacing w:after="0"/>
              <w:jc w:val="both"/>
              <w:rPr>
                <w:rFonts w:cs="Arial"/>
                <w:sz w:val="18"/>
                <w:szCs w:val="18"/>
                <w:lang w:val="lt-LT"/>
              </w:rPr>
            </w:pPr>
            <w:r w:rsidRPr="008F2081">
              <w:rPr>
                <w:rFonts w:cs="Arial"/>
                <w:sz w:val="18"/>
                <w:szCs w:val="18"/>
                <w:lang w:val="lt-LT"/>
              </w:rPr>
              <w:t>Vadovaujantis auditorius turi:</w:t>
            </w:r>
          </w:p>
          <w:p w14:paraId="15BA9FF6" w14:textId="2255171A" w:rsidR="00701ECC" w:rsidRPr="008F2081" w:rsidRDefault="00701ECC" w:rsidP="008F2081">
            <w:pPr>
              <w:spacing w:after="0"/>
              <w:jc w:val="both"/>
              <w:rPr>
                <w:rFonts w:cs="Arial"/>
                <w:sz w:val="18"/>
                <w:szCs w:val="18"/>
                <w:lang w:val="lt-LT"/>
              </w:rPr>
            </w:pPr>
            <w:r w:rsidRPr="008F2081">
              <w:rPr>
                <w:rFonts w:cs="Arial"/>
                <w:sz w:val="18"/>
                <w:szCs w:val="18"/>
                <w:lang w:val="lt-LT"/>
              </w:rPr>
              <w:t>1) turėti FSC® sertifikavimo sistemų reikalavimus atitinkančią vadovaujančio auditoriaus kvalifikaciją pagal jam pavedamas vykdyti paslaugas;</w:t>
            </w:r>
          </w:p>
          <w:p w14:paraId="6EA9EE8E" w14:textId="503ACCBD" w:rsidR="00701ECC" w:rsidRPr="008F2081" w:rsidRDefault="00701ECC" w:rsidP="008F2081">
            <w:pPr>
              <w:spacing w:after="0"/>
              <w:jc w:val="both"/>
              <w:rPr>
                <w:rFonts w:cs="Arial"/>
                <w:sz w:val="18"/>
                <w:szCs w:val="18"/>
                <w:lang w:val="lt-LT"/>
              </w:rPr>
            </w:pPr>
            <w:r w:rsidRPr="008F2081">
              <w:rPr>
                <w:rFonts w:cs="Arial"/>
                <w:sz w:val="18"/>
                <w:szCs w:val="18"/>
                <w:lang w:val="lt-LT"/>
              </w:rPr>
              <w:t>2) per paskutinius 5</w:t>
            </w:r>
            <w:r w:rsidR="0076078B" w:rsidRPr="008F2081">
              <w:rPr>
                <w:rStyle w:val="Puslapioinaosnuoroda"/>
                <w:rFonts w:cs="Arial"/>
                <w:sz w:val="18"/>
                <w:szCs w:val="18"/>
                <w:lang w:val="lt-LT"/>
              </w:rPr>
              <w:footnoteReference w:id="1"/>
            </w:r>
            <w:r w:rsidRPr="008F2081">
              <w:rPr>
                <w:rFonts w:cs="Arial"/>
                <w:sz w:val="18"/>
                <w:szCs w:val="18"/>
                <w:lang w:val="lt-LT"/>
              </w:rPr>
              <w:t xml:space="preserve"> metus iki pasiūlymų pateikimo termino pabaigos būti vadovavęs ne mažiau kaip 3 FSC® ir (ar) PEFC miškų tvarkymo (FM) sertifikavimo auditams.</w:t>
            </w:r>
          </w:p>
        </w:tc>
        <w:tc>
          <w:tcPr>
            <w:tcW w:w="411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CB2A79E" w14:textId="77777777" w:rsidR="007B5E61" w:rsidRPr="008F2081" w:rsidRDefault="007B5E61" w:rsidP="008F2081">
            <w:pPr>
              <w:tabs>
                <w:tab w:val="left" w:pos="500"/>
                <w:tab w:val="left" w:pos="597"/>
                <w:tab w:val="left" w:pos="749"/>
                <w:tab w:val="left" w:pos="880"/>
                <w:tab w:val="left" w:pos="1447"/>
              </w:tabs>
              <w:spacing w:after="0"/>
              <w:rPr>
                <w:rFonts w:cs="Arial"/>
                <w:sz w:val="18"/>
                <w:szCs w:val="18"/>
                <w:lang w:val="lt-LT"/>
              </w:rPr>
            </w:pPr>
            <w:r w:rsidRPr="008F2081">
              <w:rPr>
                <w:rFonts w:cs="Arial"/>
                <w:sz w:val="18"/>
                <w:szCs w:val="18"/>
                <w:lang w:val="lt-LT"/>
              </w:rPr>
              <w:t>Pateikiama:</w:t>
            </w:r>
          </w:p>
          <w:p w14:paraId="5CD52127" w14:textId="562D0C40" w:rsidR="007B5E61" w:rsidRPr="008F2081" w:rsidRDefault="007B5E61" w:rsidP="008F2081">
            <w:pPr>
              <w:tabs>
                <w:tab w:val="left" w:pos="597"/>
                <w:tab w:val="left" w:pos="851"/>
                <w:tab w:val="left" w:pos="880"/>
                <w:tab w:val="left" w:pos="1447"/>
              </w:tabs>
              <w:spacing w:after="0"/>
              <w:jc w:val="both"/>
              <w:rPr>
                <w:rFonts w:cs="Arial"/>
                <w:sz w:val="18"/>
                <w:szCs w:val="18"/>
                <w:lang w:val="lt-LT"/>
              </w:rPr>
            </w:pPr>
            <w:r w:rsidRPr="008F2081">
              <w:rPr>
                <w:rFonts w:cs="Arial"/>
                <w:sz w:val="18"/>
                <w:szCs w:val="18"/>
                <w:lang w:val="lt-LT"/>
              </w:rPr>
              <w:t>1) Tiekėjo ar jo įgalioto atstovo pasirašytą siūlomų specialistų sąrašą pagal Pirkimo specialiųjų pirkimo sąlygų</w:t>
            </w:r>
            <w:r w:rsidRPr="00424F9B">
              <w:rPr>
                <w:rFonts w:cs="Arial"/>
                <w:sz w:val="18"/>
                <w:szCs w:val="18"/>
                <w:lang w:val="lt-LT"/>
              </w:rPr>
              <w:t>.</w:t>
            </w:r>
            <w:r w:rsidRPr="008F2081">
              <w:rPr>
                <w:rFonts w:cs="Arial"/>
                <w:sz w:val="18"/>
                <w:szCs w:val="18"/>
                <w:lang w:val="lt-LT"/>
              </w:rPr>
              <w:t xml:space="preserve"> </w:t>
            </w:r>
          </w:p>
          <w:p w14:paraId="3ECB85BD" w14:textId="1F41CC91" w:rsidR="007C0134" w:rsidRPr="008F2081" w:rsidRDefault="003A05A7" w:rsidP="008F2081">
            <w:pPr>
              <w:tabs>
                <w:tab w:val="left" w:pos="597"/>
                <w:tab w:val="left" w:pos="851"/>
                <w:tab w:val="left" w:pos="880"/>
                <w:tab w:val="left" w:pos="1447"/>
              </w:tabs>
              <w:spacing w:after="0"/>
              <w:jc w:val="both"/>
              <w:rPr>
                <w:rFonts w:cs="Arial"/>
                <w:iCs/>
                <w:sz w:val="18"/>
                <w:szCs w:val="18"/>
                <w:lang w:val="it-IT"/>
              </w:rPr>
            </w:pPr>
            <w:r w:rsidRPr="008F2081">
              <w:rPr>
                <w:rFonts w:cs="Arial"/>
                <w:sz w:val="18"/>
                <w:szCs w:val="18"/>
                <w:lang w:val="lt-LT"/>
              </w:rPr>
              <w:t xml:space="preserve">2) </w:t>
            </w:r>
            <w:r w:rsidR="007C0134" w:rsidRPr="008F2081">
              <w:rPr>
                <w:rFonts w:cs="Arial"/>
                <w:iCs/>
                <w:sz w:val="18"/>
                <w:szCs w:val="18"/>
                <w:lang w:val="it-IT"/>
              </w:rPr>
              <w:t xml:space="preserve">dokumentas/ai, patvirtinantis/ys, specialisto esamus santykius su tiekėju. Jei specialistas yra tiekėjo darbuotojas, tuomet užtenka tai pažymėti dokumente </w:t>
            </w:r>
            <w:r w:rsidR="00A448E0" w:rsidRPr="008F2081">
              <w:rPr>
                <w:rFonts w:cs="Arial"/>
                <w:iCs/>
                <w:sz w:val="18"/>
                <w:szCs w:val="18"/>
                <w:lang w:val="it-IT"/>
              </w:rPr>
              <w:t xml:space="preserve">Pirkimo </w:t>
            </w:r>
            <w:r w:rsidR="007C0134" w:rsidRPr="008F2081">
              <w:rPr>
                <w:rFonts w:cs="Arial"/>
                <w:sz w:val="18"/>
                <w:szCs w:val="18"/>
                <w:lang w:val="it-IT"/>
              </w:rPr>
              <w:t xml:space="preserve">specialiųjų sąlygų </w:t>
            </w:r>
            <w:r w:rsidR="00424F9B" w:rsidRPr="00424F9B">
              <w:rPr>
                <w:rFonts w:cs="Arial"/>
                <w:b/>
                <w:bCs/>
                <w:sz w:val="18"/>
                <w:szCs w:val="18"/>
                <w:lang w:val="lt-LT"/>
              </w:rPr>
              <w:t xml:space="preserve">5 priedo 1 </w:t>
            </w:r>
            <w:r w:rsidR="007C0134" w:rsidRPr="00424F9B">
              <w:rPr>
                <w:rFonts w:cs="Arial"/>
                <w:b/>
                <w:bCs/>
                <w:sz w:val="18"/>
                <w:szCs w:val="18"/>
                <w:lang w:val="it-IT"/>
              </w:rPr>
              <w:t>priede</w:t>
            </w:r>
            <w:r w:rsidR="007C0134" w:rsidRPr="008F2081">
              <w:rPr>
                <w:rFonts w:cs="Arial"/>
                <w:sz w:val="18"/>
                <w:szCs w:val="18"/>
                <w:lang w:val="it-IT"/>
              </w:rPr>
              <w:t>.</w:t>
            </w:r>
          </w:p>
          <w:p w14:paraId="20D68897" w14:textId="77777777" w:rsidR="007C0134" w:rsidRPr="008F2081" w:rsidRDefault="007C0134" w:rsidP="008F2081">
            <w:pPr>
              <w:spacing w:after="0"/>
              <w:ind w:right="43"/>
              <w:jc w:val="both"/>
              <w:rPr>
                <w:rFonts w:cs="Arial"/>
                <w:sz w:val="18"/>
                <w:szCs w:val="18"/>
                <w:lang w:val="it-IT"/>
              </w:rPr>
            </w:pPr>
            <w:r w:rsidRPr="008F2081">
              <w:rPr>
                <w:rFonts w:cs="Arial"/>
                <w:sz w:val="18"/>
                <w:szCs w:val="18"/>
                <w:lang w:val="it-IT"/>
              </w:rPr>
              <w:t xml:space="preserve">Tuo atveju, jei specialistai nėra tiekėjo darbuotojai, tiekėjas, teikdamas pasiūlymą, privalo nurodyti, kokiu pagrindu ne tiekėjo darbuotojai dalyvaus sutarties vykdyme: ar jie kvalifikuojami kaip ūkio subjektai, kurių pajėgumais remiamasi kvalifikacijai pagrįsti, ar kaip „Kvazisubtiekėją“ (tokiu atveju turi būti pateikiamas dokumentas (susitarimą arba ketinimų protokolą arba kitą dokumentą) – kuriame turi būti užfiksuota, kad pirkimo laimėjimo atveju – šis darbuotojas bus įdarbintas pagal darbo sutartį) ar pasitelkiamas kitais pagrindais. </w:t>
            </w:r>
          </w:p>
          <w:p w14:paraId="6142D608" w14:textId="77777777" w:rsidR="007C0134" w:rsidRPr="008F2081" w:rsidRDefault="007C0134" w:rsidP="008F2081">
            <w:pPr>
              <w:tabs>
                <w:tab w:val="left" w:pos="597"/>
                <w:tab w:val="left" w:pos="851"/>
                <w:tab w:val="left" w:pos="880"/>
                <w:tab w:val="left" w:pos="1447"/>
              </w:tabs>
              <w:spacing w:after="0"/>
              <w:jc w:val="both"/>
              <w:rPr>
                <w:rFonts w:cs="Arial"/>
                <w:sz w:val="18"/>
                <w:szCs w:val="18"/>
                <w:lang w:val="it-IT"/>
              </w:rPr>
            </w:pPr>
            <w:r w:rsidRPr="008F2081">
              <w:rPr>
                <w:rFonts w:cs="Arial"/>
                <w:sz w:val="18"/>
                <w:szCs w:val="18"/>
                <w:lang w:val="it-IT"/>
              </w:rPr>
              <w:t>Tiekėjas turi pateikti ne tiekėjo darbuotojų specialistų sutikimus viešojo konkurso laimėjimo atveju, tiekėjui pasirašius sutartį su Perkančiąja organizacija vykdyti jam priskirtas pareigas visą sutartinių įsipareigojimų vykdymo laikotarpį.</w:t>
            </w:r>
          </w:p>
          <w:p w14:paraId="6705E319" w14:textId="5C19CE31" w:rsidR="003A05A7" w:rsidRPr="008F2081" w:rsidRDefault="003A05A7" w:rsidP="008F2081">
            <w:pPr>
              <w:spacing w:after="0"/>
              <w:jc w:val="both"/>
              <w:rPr>
                <w:rFonts w:cs="Arial"/>
                <w:sz w:val="18"/>
                <w:szCs w:val="18"/>
                <w:lang w:val="lt-LT"/>
              </w:rPr>
            </w:pPr>
            <w:r w:rsidRPr="008F2081">
              <w:rPr>
                <w:rFonts w:cs="Arial"/>
                <w:sz w:val="18"/>
                <w:szCs w:val="18"/>
                <w:lang w:val="lt-LT"/>
              </w:rPr>
              <w:t>3) jeigu specialistas nėra tiekėjo darbuotojas – dokumentus, įrodančius, kad jo ištekliai bus prieinami vykdant sutartį.</w:t>
            </w:r>
          </w:p>
          <w:p w14:paraId="2CD44D78" w14:textId="67E6317D" w:rsidR="003A05A7" w:rsidRPr="008F2081" w:rsidRDefault="003A05A7" w:rsidP="008F2081">
            <w:pPr>
              <w:spacing w:after="0"/>
              <w:jc w:val="both"/>
              <w:rPr>
                <w:rFonts w:cs="Arial"/>
                <w:sz w:val="18"/>
                <w:szCs w:val="18"/>
                <w:lang w:val="lt-LT"/>
              </w:rPr>
            </w:pPr>
            <w:r w:rsidRPr="008F2081">
              <w:rPr>
                <w:rFonts w:cs="Arial"/>
                <w:sz w:val="18"/>
                <w:szCs w:val="18"/>
                <w:lang w:val="lt-LT"/>
              </w:rPr>
              <w:t>Perkančioji organizacija turi teisę patikrinti pateiktą informaciją ir paprašyti ją pagrindžiančių dokumentų.</w:t>
            </w:r>
          </w:p>
          <w:p w14:paraId="0831A690" w14:textId="441BA275" w:rsidR="00701ECC" w:rsidRPr="008F2081" w:rsidRDefault="00DD41A6" w:rsidP="008F2081">
            <w:pPr>
              <w:pStyle w:val="prastasiniatinklio"/>
              <w:spacing w:before="0" w:beforeAutospacing="0" w:after="0" w:afterAutospacing="0"/>
              <w:jc w:val="both"/>
              <w:rPr>
                <w:rFonts w:ascii="Arial" w:eastAsia="Arial" w:hAnsi="Arial" w:cs="Arial"/>
                <w:color w:val="auto"/>
                <w:sz w:val="18"/>
                <w:szCs w:val="18"/>
                <w:lang w:val="lt-LT"/>
              </w:rPr>
            </w:pPr>
            <w:r w:rsidRPr="008F2081">
              <w:rPr>
                <w:rFonts w:ascii="Arial" w:eastAsia="Arial" w:hAnsi="Arial" w:cs="Arial"/>
                <w:color w:val="auto"/>
                <w:sz w:val="18"/>
                <w:szCs w:val="18"/>
                <w:lang w:val="lt-LT"/>
              </w:rPr>
              <w:t>Perkančioji organizacija pasilieka sau teisę be išankstinio įspėjimo susisiekti su užsakovu.</w:t>
            </w:r>
          </w:p>
        </w:tc>
        <w:tc>
          <w:tcPr>
            <w:tcW w:w="269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3544BE8" w14:textId="77777777" w:rsidR="00701ECC" w:rsidRPr="008F2081" w:rsidRDefault="00701ECC" w:rsidP="008F2081">
            <w:pPr>
              <w:pStyle w:val="Sraopastraipa"/>
              <w:keepLines/>
              <w:tabs>
                <w:tab w:val="left" w:pos="720"/>
              </w:tabs>
              <w:spacing w:after="0"/>
              <w:ind w:left="0"/>
              <w:jc w:val="both"/>
              <w:rPr>
                <w:rFonts w:cs="Arial"/>
                <w:sz w:val="18"/>
                <w:szCs w:val="18"/>
                <w:lang w:val="lt-LT"/>
              </w:rPr>
            </w:pPr>
            <w:r w:rsidRPr="008F2081">
              <w:rPr>
                <w:rFonts w:cs="Arial"/>
                <w:sz w:val="18"/>
                <w:szCs w:val="18"/>
                <w:lang w:val="lt-LT"/>
              </w:rPr>
              <w:t>Taikoma visoms pirkimo objekto paslaugoms.</w:t>
            </w:r>
          </w:p>
          <w:p w14:paraId="53F0C2BF" w14:textId="1E147C13" w:rsidR="00701ECC" w:rsidRPr="008F2081" w:rsidRDefault="00701ECC" w:rsidP="008F2081">
            <w:pPr>
              <w:pStyle w:val="Sraopastraipa"/>
              <w:keepLines/>
              <w:tabs>
                <w:tab w:val="left" w:pos="720"/>
              </w:tabs>
              <w:spacing w:after="0"/>
              <w:ind w:left="0"/>
              <w:jc w:val="both"/>
              <w:rPr>
                <w:rFonts w:cs="Arial"/>
                <w:sz w:val="18"/>
                <w:szCs w:val="18"/>
                <w:lang w:val="lt-LT"/>
              </w:rPr>
            </w:pPr>
            <w:r w:rsidRPr="008F2081">
              <w:rPr>
                <w:rFonts w:cs="Arial"/>
                <w:sz w:val="18"/>
                <w:szCs w:val="18"/>
                <w:lang w:val="lt-LT"/>
              </w:rPr>
              <w:t xml:space="preserve">Jeigu pasiūlymą teikia </w:t>
            </w:r>
            <w:r w:rsidR="003C1482">
              <w:rPr>
                <w:rFonts w:cs="Arial"/>
                <w:sz w:val="18"/>
                <w:szCs w:val="18"/>
                <w:lang w:val="lt-LT"/>
              </w:rPr>
              <w:t>tiekėjų</w:t>
            </w:r>
            <w:r w:rsidRPr="008F2081">
              <w:rPr>
                <w:rFonts w:cs="Arial"/>
                <w:sz w:val="18"/>
                <w:szCs w:val="18"/>
                <w:lang w:val="lt-LT"/>
              </w:rPr>
              <w:t xml:space="preserve"> grupė, reikalavimą gali atitikti bet kurio grupės nario siūlomas specialistas.</w:t>
            </w:r>
          </w:p>
          <w:p w14:paraId="566BED75" w14:textId="77777777" w:rsidR="00701ECC" w:rsidRPr="008F2081" w:rsidRDefault="00701ECC" w:rsidP="008F2081">
            <w:pPr>
              <w:pStyle w:val="Sraopastraipa"/>
              <w:keepLines/>
              <w:tabs>
                <w:tab w:val="left" w:pos="720"/>
              </w:tabs>
              <w:spacing w:after="0"/>
              <w:ind w:left="0"/>
              <w:jc w:val="both"/>
              <w:rPr>
                <w:rFonts w:cs="Arial"/>
                <w:sz w:val="18"/>
                <w:szCs w:val="18"/>
                <w:lang w:val="lt-LT"/>
              </w:rPr>
            </w:pPr>
            <w:r w:rsidRPr="008F2081">
              <w:rPr>
                <w:rFonts w:cs="Arial"/>
                <w:sz w:val="18"/>
                <w:szCs w:val="18"/>
                <w:lang w:val="lt-LT"/>
              </w:rPr>
              <w:t>Kito ūkio subjekto specialisto pajėgumais galima remtis tik tuo atveju, jeigu šis specialistas pats vykdys tą sutarties dalį, kuriai reikia jo kvalifikacijos.</w:t>
            </w:r>
          </w:p>
          <w:p w14:paraId="73CFA838" w14:textId="05818AB5" w:rsidR="00701ECC" w:rsidRPr="008F2081" w:rsidRDefault="00701ECC" w:rsidP="008F2081">
            <w:pPr>
              <w:spacing w:after="0"/>
              <w:jc w:val="both"/>
              <w:rPr>
                <w:rFonts w:cs="Arial"/>
                <w:sz w:val="18"/>
                <w:szCs w:val="18"/>
                <w:lang w:val="lt-LT"/>
              </w:rPr>
            </w:pPr>
            <w:r w:rsidRPr="008F2081">
              <w:rPr>
                <w:rFonts w:cs="Arial"/>
                <w:sz w:val="18"/>
                <w:szCs w:val="18"/>
                <w:lang w:val="lt-LT"/>
              </w:rPr>
              <w:t>Sutartį galės vykdyti tik nustatytus kvalifikacijos reikalavimus atitinkantis vadovaujantis auditorius. Jo pakeitimo lygiavertės kvalifikacijos specialistu tvarka nustatoma sutartyje.</w:t>
            </w:r>
          </w:p>
        </w:tc>
      </w:tr>
      <w:tr w:rsidR="00F45D3C" w:rsidRPr="008F2081" w14:paraId="4986230A" w14:textId="77777777" w:rsidTr="008F2081">
        <w:trPr>
          <w:cantSplit/>
          <w:jc w:val="center"/>
        </w:trPr>
        <w:tc>
          <w:tcPr>
            <w:tcW w:w="62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38BA96A" w14:textId="77777777" w:rsidR="00F45D3C" w:rsidRPr="008F2081" w:rsidRDefault="009B4372" w:rsidP="008F2081">
            <w:pPr>
              <w:spacing w:after="0"/>
              <w:rPr>
                <w:rFonts w:cs="Arial"/>
                <w:sz w:val="18"/>
                <w:szCs w:val="18"/>
              </w:rPr>
            </w:pPr>
            <w:r w:rsidRPr="008F2081">
              <w:rPr>
                <w:rFonts w:cs="Arial"/>
                <w:sz w:val="18"/>
                <w:szCs w:val="18"/>
              </w:rPr>
              <w:lastRenderedPageBreak/>
              <w:t>1.3.</w:t>
            </w:r>
          </w:p>
        </w:tc>
        <w:tc>
          <w:tcPr>
            <w:tcW w:w="2773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7E7B9AB" w14:textId="77777777" w:rsidR="00536BBC" w:rsidRDefault="009B4372" w:rsidP="00536BBC">
            <w:pPr>
              <w:spacing w:after="0"/>
              <w:jc w:val="both"/>
              <w:rPr>
                <w:rFonts w:cs="Arial"/>
                <w:sz w:val="18"/>
                <w:szCs w:val="18"/>
              </w:rPr>
            </w:pPr>
            <w:proofErr w:type="spellStart"/>
            <w:r w:rsidRPr="008F2081">
              <w:rPr>
                <w:rFonts w:cs="Arial"/>
                <w:sz w:val="18"/>
                <w:szCs w:val="18"/>
              </w:rPr>
              <w:t>Tiekėjas</w:t>
            </w:r>
            <w:proofErr w:type="spellEnd"/>
            <w:r w:rsidRPr="008F2081">
              <w:rPr>
                <w:rFonts w:cs="Arial"/>
                <w:sz w:val="18"/>
                <w:szCs w:val="18"/>
              </w:rPr>
              <w:t xml:space="preserve"> per </w:t>
            </w:r>
            <w:proofErr w:type="spellStart"/>
            <w:r w:rsidRPr="008F2081">
              <w:rPr>
                <w:rFonts w:cs="Arial"/>
                <w:sz w:val="18"/>
                <w:szCs w:val="18"/>
              </w:rPr>
              <w:t>paskutinius</w:t>
            </w:r>
            <w:proofErr w:type="spellEnd"/>
            <w:r w:rsidRPr="008F2081">
              <w:rPr>
                <w:rFonts w:cs="Arial"/>
                <w:sz w:val="18"/>
                <w:szCs w:val="18"/>
              </w:rPr>
              <w:t xml:space="preserve"> 3 </w:t>
            </w:r>
            <w:proofErr w:type="spellStart"/>
            <w:r w:rsidRPr="008F2081">
              <w:rPr>
                <w:rFonts w:cs="Arial"/>
                <w:sz w:val="18"/>
                <w:szCs w:val="18"/>
              </w:rPr>
              <w:t>metus</w:t>
            </w:r>
            <w:proofErr w:type="spellEnd"/>
            <w:r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F2081">
              <w:rPr>
                <w:rFonts w:cs="Arial"/>
                <w:sz w:val="18"/>
                <w:szCs w:val="18"/>
              </w:rPr>
              <w:t>iki</w:t>
            </w:r>
            <w:proofErr w:type="spellEnd"/>
            <w:r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F2081">
              <w:rPr>
                <w:rFonts w:cs="Arial"/>
                <w:sz w:val="18"/>
                <w:szCs w:val="18"/>
              </w:rPr>
              <w:t>pasiūlymų</w:t>
            </w:r>
            <w:proofErr w:type="spellEnd"/>
            <w:r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F2081">
              <w:rPr>
                <w:rFonts w:cs="Arial"/>
                <w:sz w:val="18"/>
                <w:szCs w:val="18"/>
              </w:rPr>
              <w:t>pateikimo</w:t>
            </w:r>
            <w:proofErr w:type="spellEnd"/>
            <w:r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F2081">
              <w:rPr>
                <w:rFonts w:cs="Arial"/>
                <w:sz w:val="18"/>
                <w:szCs w:val="18"/>
              </w:rPr>
              <w:t>termino</w:t>
            </w:r>
            <w:proofErr w:type="spellEnd"/>
            <w:r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F2081">
              <w:rPr>
                <w:rFonts w:cs="Arial"/>
                <w:sz w:val="18"/>
                <w:szCs w:val="18"/>
              </w:rPr>
              <w:t>pabaigos</w:t>
            </w:r>
            <w:proofErr w:type="spellEnd"/>
            <w:r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F2081">
              <w:rPr>
                <w:rFonts w:cs="Arial"/>
                <w:sz w:val="18"/>
                <w:szCs w:val="18"/>
              </w:rPr>
              <w:t>pagal</w:t>
            </w:r>
            <w:proofErr w:type="spellEnd"/>
            <w:r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F2081">
              <w:rPr>
                <w:rFonts w:cs="Arial"/>
                <w:sz w:val="18"/>
                <w:szCs w:val="18"/>
              </w:rPr>
              <w:t>vieną</w:t>
            </w:r>
            <w:proofErr w:type="spellEnd"/>
            <w:r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F2081">
              <w:rPr>
                <w:rFonts w:cs="Arial"/>
                <w:sz w:val="18"/>
                <w:szCs w:val="18"/>
              </w:rPr>
              <w:t>ar</w:t>
            </w:r>
            <w:proofErr w:type="spellEnd"/>
            <w:r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F2081">
              <w:rPr>
                <w:rFonts w:cs="Arial"/>
                <w:sz w:val="18"/>
                <w:szCs w:val="18"/>
              </w:rPr>
              <w:t>daugiau</w:t>
            </w:r>
            <w:proofErr w:type="spellEnd"/>
            <w:r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F2081">
              <w:rPr>
                <w:rFonts w:cs="Arial"/>
                <w:sz w:val="18"/>
                <w:szCs w:val="18"/>
              </w:rPr>
              <w:t>įvykdytų</w:t>
            </w:r>
            <w:proofErr w:type="spellEnd"/>
            <w:r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F2081">
              <w:rPr>
                <w:rFonts w:cs="Arial"/>
                <w:sz w:val="18"/>
                <w:szCs w:val="18"/>
              </w:rPr>
              <w:t>ar</w:t>
            </w:r>
            <w:proofErr w:type="spellEnd"/>
            <w:r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F2081">
              <w:rPr>
                <w:rFonts w:cs="Arial"/>
                <w:sz w:val="18"/>
                <w:szCs w:val="18"/>
              </w:rPr>
              <w:t>tebevykdomų</w:t>
            </w:r>
            <w:proofErr w:type="spellEnd"/>
            <w:r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F2081">
              <w:rPr>
                <w:rFonts w:cs="Arial"/>
                <w:sz w:val="18"/>
                <w:szCs w:val="18"/>
              </w:rPr>
              <w:t>sutarčių</w:t>
            </w:r>
            <w:proofErr w:type="spellEnd"/>
            <w:r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F2081">
              <w:rPr>
                <w:rFonts w:cs="Arial"/>
                <w:sz w:val="18"/>
                <w:szCs w:val="18"/>
              </w:rPr>
              <w:t>turi</w:t>
            </w:r>
            <w:proofErr w:type="spellEnd"/>
            <w:r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F2081">
              <w:rPr>
                <w:rFonts w:cs="Arial"/>
                <w:sz w:val="18"/>
                <w:szCs w:val="18"/>
              </w:rPr>
              <w:t>būti</w:t>
            </w:r>
            <w:proofErr w:type="spellEnd"/>
            <w:r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F2081">
              <w:rPr>
                <w:rFonts w:cs="Arial"/>
                <w:sz w:val="18"/>
                <w:szCs w:val="18"/>
              </w:rPr>
              <w:t>savo</w:t>
            </w:r>
            <w:proofErr w:type="spellEnd"/>
            <w:r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F2081">
              <w:rPr>
                <w:rFonts w:cs="Arial"/>
                <w:sz w:val="18"/>
                <w:szCs w:val="18"/>
              </w:rPr>
              <w:t>jėgomis</w:t>
            </w:r>
            <w:proofErr w:type="spellEnd"/>
            <w:r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F2081">
              <w:rPr>
                <w:rFonts w:cs="Arial"/>
                <w:sz w:val="18"/>
                <w:szCs w:val="18"/>
              </w:rPr>
              <w:t>tinkamai</w:t>
            </w:r>
            <w:proofErr w:type="spellEnd"/>
            <w:r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F2081">
              <w:rPr>
                <w:rFonts w:cs="Arial"/>
                <w:sz w:val="18"/>
                <w:szCs w:val="18"/>
              </w:rPr>
              <w:t>suteikęs</w:t>
            </w:r>
            <w:proofErr w:type="spellEnd"/>
            <w:r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F2081">
              <w:rPr>
                <w:rFonts w:cs="Arial"/>
                <w:sz w:val="18"/>
                <w:szCs w:val="18"/>
              </w:rPr>
              <w:t>šias</w:t>
            </w:r>
            <w:proofErr w:type="spellEnd"/>
            <w:r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F2081">
              <w:rPr>
                <w:rFonts w:cs="Arial"/>
                <w:sz w:val="18"/>
                <w:szCs w:val="18"/>
              </w:rPr>
              <w:t>pagrindines</w:t>
            </w:r>
            <w:proofErr w:type="spellEnd"/>
            <w:r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F2081">
              <w:rPr>
                <w:rFonts w:cs="Arial"/>
                <w:sz w:val="18"/>
                <w:szCs w:val="18"/>
              </w:rPr>
              <w:t>panašias</w:t>
            </w:r>
            <w:proofErr w:type="spellEnd"/>
            <w:r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F2081">
              <w:rPr>
                <w:rFonts w:cs="Arial"/>
                <w:sz w:val="18"/>
                <w:szCs w:val="18"/>
              </w:rPr>
              <w:t>paslaugas</w:t>
            </w:r>
            <w:proofErr w:type="spellEnd"/>
            <w:r w:rsidRPr="008F2081">
              <w:rPr>
                <w:rFonts w:cs="Arial"/>
                <w:sz w:val="18"/>
                <w:szCs w:val="18"/>
              </w:rPr>
              <w:t>:</w:t>
            </w:r>
            <w:r w:rsidR="00536BBC" w:rsidRPr="008F2081">
              <w:rPr>
                <w:rFonts w:cs="Arial"/>
                <w:sz w:val="18"/>
                <w:szCs w:val="18"/>
              </w:rPr>
              <w:t xml:space="preserve"> </w:t>
            </w:r>
          </w:p>
          <w:p w14:paraId="6B7E14D9" w14:textId="2BD5C2AE" w:rsidR="009A4CE4" w:rsidRDefault="00D03AB4" w:rsidP="00536BBC">
            <w:pPr>
              <w:spacing w:after="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1)</w:t>
            </w:r>
            <w:r w:rsidR="00502CB4" w:rsidRPr="0068123C">
              <w:rPr>
                <w:rFonts w:cs="Arial"/>
                <w:bCs/>
                <w:sz w:val="22"/>
              </w:rPr>
              <w:t xml:space="preserve"> </w:t>
            </w:r>
            <w:proofErr w:type="spellStart"/>
            <w:r w:rsidR="00502CB4" w:rsidRPr="00502CB4">
              <w:rPr>
                <w:rFonts w:cs="Arial"/>
                <w:sz w:val="18"/>
                <w:szCs w:val="18"/>
              </w:rPr>
              <w:t>turi</w:t>
            </w:r>
            <w:proofErr w:type="spellEnd"/>
            <w:r w:rsidR="00502CB4" w:rsidRPr="00502CB4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502CB4" w:rsidRPr="00502CB4">
              <w:rPr>
                <w:rFonts w:cs="Arial"/>
                <w:sz w:val="18"/>
                <w:szCs w:val="18"/>
              </w:rPr>
              <w:t>būti</w:t>
            </w:r>
            <w:proofErr w:type="spellEnd"/>
            <w:r w:rsidR="00502CB4" w:rsidRPr="00502CB4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502CB4" w:rsidRPr="00502CB4">
              <w:rPr>
                <w:rFonts w:cs="Arial"/>
                <w:sz w:val="18"/>
                <w:szCs w:val="18"/>
              </w:rPr>
              <w:t>išdavęs</w:t>
            </w:r>
            <w:proofErr w:type="spellEnd"/>
            <w:r w:rsidR="00502CB4" w:rsidRPr="00502CB4">
              <w:rPr>
                <w:rFonts w:cs="Arial"/>
                <w:sz w:val="18"/>
                <w:szCs w:val="18"/>
              </w:rPr>
              <w:t xml:space="preserve"> ne </w:t>
            </w:r>
            <w:proofErr w:type="spellStart"/>
            <w:r w:rsidR="00502CB4" w:rsidRPr="00502CB4">
              <w:rPr>
                <w:rFonts w:cs="Arial"/>
                <w:sz w:val="18"/>
                <w:szCs w:val="18"/>
              </w:rPr>
              <w:t>mažiau</w:t>
            </w:r>
            <w:proofErr w:type="spellEnd"/>
            <w:r w:rsidR="00502CB4" w:rsidRPr="00502CB4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502CB4" w:rsidRPr="00502CB4">
              <w:rPr>
                <w:rFonts w:cs="Arial"/>
                <w:sz w:val="18"/>
                <w:szCs w:val="18"/>
              </w:rPr>
              <w:t>kaip</w:t>
            </w:r>
            <w:proofErr w:type="spellEnd"/>
            <w:r w:rsidR="00502CB4" w:rsidRPr="00502CB4">
              <w:rPr>
                <w:rFonts w:cs="Arial"/>
                <w:sz w:val="18"/>
                <w:szCs w:val="18"/>
              </w:rPr>
              <w:t xml:space="preserve"> </w:t>
            </w:r>
            <w:r w:rsidR="003D1D21">
              <w:rPr>
                <w:rFonts w:cs="Arial"/>
                <w:sz w:val="18"/>
                <w:szCs w:val="18"/>
              </w:rPr>
              <w:t>1</w:t>
            </w:r>
            <w:r w:rsidR="009A4CE4">
              <w:rPr>
                <w:rFonts w:cs="Arial"/>
                <w:sz w:val="18"/>
                <w:szCs w:val="18"/>
              </w:rPr>
              <w:t xml:space="preserve"> (</w:t>
            </w:r>
            <w:proofErr w:type="spellStart"/>
            <w:r w:rsidR="009A4CE4">
              <w:rPr>
                <w:rFonts w:cs="Arial"/>
                <w:sz w:val="18"/>
                <w:szCs w:val="18"/>
              </w:rPr>
              <w:t>vieną</w:t>
            </w:r>
            <w:proofErr w:type="spellEnd"/>
            <w:r w:rsidR="009A4CE4">
              <w:rPr>
                <w:rFonts w:cs="Arial"/>
                <w:sz w:val="18"/>
                <w:szCs w:val="18"/>
              </w:rPr>
              <w:t>)</w:t>
            </w:r>
            <w:r w:rsidR="003D1D21">
              <w:rPr>
                <w:rFonts w:cs="Arial"/>
                <w:sz w:val="18"/>
                <w:szCs w:val="18"/>
              </w:rPr>
              <w:t xml:space="preserve"> </w:t>
            </w:r>
            <w:r w:rsidR="00502CB4" w:rsidRPr="00502CB4">
              <w:rPr>
                <w:rFonts w:cs="Arial"/>
                <w:sz w:val="18"/>
                <w:szCs w:val="18"/>
              </w:rPr>
              <w:t xml:space="preserve">FSC FM </w:t>
            </w:r>
            <w:proofErr w:type="spellStart"/>
            <w:r w:rsidR="00502CB4" w:rsidRPr="00502CB4">
              <w:rPr>
                <w:rFonts w:cs="Arial"/>
                <w:sz w:val="18"/>
                <w:szCs w:val="18"/>
              </w:rPr>
              <w:t>ir</w:t>
            </w:r>
            <w:proofErr w:type="spellEnd"/>
            <w:r w:rsidR="00502CB4" w:rsidRPr="00502CB4">
              <w:rPr>
                <w:rFonts w:cs="Arial"/>
                <w:sz w:val="18"/>
                <w:szCs w:val="18"/>
              </w:rPr>
              <w:t xml:space="preserve"> COC </w:t>
            </w:r>
            <w:proofErr w:type="spellStart"/>
            <w:r w:rsidR="00502CB4" w:rsidRPr="00502CB4">
              <w:rPr>
                <w:rFonts w:cs="Arial"/>
                <w:sz w:val="18"/>
                <w:szCs w:val="18"/>
              </w:rPr>
              <w:t>sertifikat</w:t>
            </w:r>
            <w:r w:rsidR="003D1D21">
              <w:rPr>
                <w:rFonts w:cs="Arial"/>
                <w:sz w:val="18"/>
                <w:szCs w:val="18"/>
              </w:rPr>
              <w:t>ą</w:t>
            </w:r>
            <w:proofErr w:type="spellEnd"/>
            <w:r w:rsidR="00502CB4" w:rsidRPr="00502CB4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502CB4" w:rsidRPr="00502CB4">
              <w:rPr>
                <w:rFonts w:cs="Arial"/>
                <w:sz w:val="18"/>
                <w:szCs w:val="18"/>
              </w:rPr>
              <w:t>miškų</w:t>
            </w:r>
            <w:proofErr w:type="spellEnd"/>
            <w:r w:rsidR="00502CB4" w:rsidRPr="00502CB4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51142E" w:rsidRPr="008F2081">
              <w:rPr>
                <w:rFonts w:cs="Arial"/>
                <w:sz w:val="18"/>
                <w:szCs w:val="18"/>
              </w:rPr>
              <w:t>valdytojui</w:t>
            </w:r>
            <w:proofErr w:type="spellEnd"/>
            <w:r w:rsidR="0051142E" w:rsidRPr="008F2081">
              <w:rPr>
                <w:rFonts w:cs="Arial"/>
                <w:sz w:val="18"/>
                <w:szCs w:val="18"/>
              </w:rPr>
              <w:t xml:space="preserve"> (-ams)</w:t>
            </w:r>
            <w:r w:rsidR="00502CB4" w:rsidRPr="00502CB4">
              <w:rPr>
                <w:rFonts w:cs="Arial"/>
                <w:sz w:val="18"/>
                <w:szCs w:val="18"/>
              </w:rPr>
              <w:t xml:space="preserve">, ne </w:t>
            </w:r>
            <w:proofErr w:type="spellStart"/>
            <w:r w:rsidR="00502CB4" w:rsidRPr="00502CB4">
              <w:rPr>
                <w:rFonts w:cs="Arial"/>
                <w:sz w:val="18"/>
                <w:szCs w:val="18"/>
              </w:rPr>
              <w:t>mažiau</w:t>
            </w:r>
            <w:proofErr w:type="spellEnd"/>
            <w:r w:rsidR="00502CB4" w:rsidRPr="00502CB4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502CB4" w:rsidRPr="00502CB4">
              <w:rPr>
                <w:rFonts w:cs="Arial"/>
                <w:sz w:val="18"/>
                <w:szCs w:val="18"/>
              </w:rPr>
              <w:t>kaip</w:t>
            </w:r>
            <w:proofErr w:type="spellEnd"/>
            <w:r w:rsidR="00502CB4" w:rsidRPr="00502CB4">
              <w:rPr>
                <w:rFonts w:cs="Arial"/>
                <w:sz w:val="18"/>
                <w:szCs w:val="18"/>
              </w:rPr>
              <w:t xml:space="preserve"> 500 </w:t>
            </w:r>
            <w:proofErr w:type="spellStart"/>
            <w:r w:rsidR="00502CB4" w:rsidRPr="00502CB4">
              <w:rPr>
                <w:rFonts w:cs="Arial"/>
                <w:sz w:val="18"/>
                <w:szCs w:val="18"/>
              </w:rPr>
              <w:t>tūkst</w:t>
            </w:r>
            <w:proofErr w:type="spellEnd"/>
            <w:r w:rsidR="00502CB4" w:rsidRPr="00502CB4">
              <w:rPr>
                <w:rFonts w:cs="Arial"/>
                <w:sz w:val="18"/>
                <w:szCs w:val="18"/>
              </w:rPr>
              <w:t xml:space="preserve">. ha </w:t>
            </w:r>
            <w:proofErr w:type="spellStart"/>
            <w:r w:rsidR="00502CB4" w:rsidRPr="00502CB4">
              <w:rPr>
                <w:rFonts w:cs="Arial"/>
                <w:sz w:val="18"/>
                <w:szCs w:val="18"/>
              </w:rPr>
              <w:t>bendro</w:t>
            </w:r>
            <w:proofErr w:type="spellEnd"/>
            <w:r w:rsidR="00502CB4" w:rsidRPr="00502CB4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502CB4" w:rsidRPr="00502CB4">
              <w:rPr>
                <w:rFonts w:cs="Arial"/>
                <w:sz w:val="18"/>
                <w:szCs w:val="18"/>
              </w:rPr>
              <w:t>miško</w:t>
            </w:r>
            <w:proofErr w:type="spellEnd"/>
            <w:r w:rsidR="00502CB4" w:rsidRPr="00502CB4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502CB4" w:rsidRPr="00502CB4">
              <w:rPr>
                <w:rFonts w:cs="Arial"/>
                <w:sz w:val="18"/>
                <w:szCs w:val="18"/>
              </w:rPr>
              <w:t>ploto</w:t>
            </w:r>
            <w:proofErr w:type="spellEnd"/>
            <w:r w:rsidR="00502CB4" w:rsidRPr="00502CB4">
              <w:rPr>
                <w:rFonts w:cs="Arial"/>
                <w:sz w:val="18"/>
                <w:szCs w:val="18"/>
              </w:rPr>
              <w:t xml:space="preserve">, </w:t>
            </w:r>
            <w:r w:rsidR="009A4CE4" w:rsidRPr="009A4CE4">
              <w:rPr>
                <w:rFonts w:cs="Arial"/>
                <w:sz w:val="18"/>
                <w:szCs w:val="18"/>
              </w:rPr>
              <w:t xml:space="preserve">ne </w:t>
            </w:r>
            <w:proofErr w:type="spellStart"/>
            <w:r w:rsidR="009A4CE4" w:rsidRPr="009A4CE4">
              <w:rPr>
                <w:rFonts w:cs="Arial"/>
                <w:sz w:val="18"/>
                <w:szCs w:val="18"/>
              </w:rPr>
              <w:t>mažiau</w:t>
            </w:r>
            <w:proofErr w:type="spellEnd"/>
            <w:r w:rsidR="009A4CE4" w:rsidRPr="009A4CE4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9A4CE4" w:rsidRPr="009A4CE4">
              <w:rPr>
                <w:rFonts w:cs="Arial"/>
                <w:sz w:val="18"/>
                <w:szCs w:val="18"/>
              </w:rPr>
              <w:t>kaip</w:t>
            </w:r>
            <w:proofErr w:type="spellEnd"/>
            <w:r w:rsidR="009A4CE4" w:rsidRPr="009A4CE4">
              <w:rPr>
                <w:rFonts w:cs="Arial"/>
                <w:sz w:val="18"/>
                <w:szCs w:val="18"/>
              </w:rPr>
              <w:t xml:space="preserve"> 1-oje Europos </w:t>
            </w:r>
            <w:proofErr w:type="spellStart"/>
            <w:r w:rsidR="009A4CE4" w:rsidRPr="009A4CE4">
              <w:rPr>
                <w:rFonts w:cs="Arial"/>
                <w:sz w:val="18"/>
                <w:szCs w:val="18"/>
              </w:rPr>
              <w:t>valstybėje</w:t>
            </w:r>
            <w:proofErr w:type="spellEnd"/>
            <w:r w:rsidR="009A4CE4" w:rsidRPr="009A4CE4">
              <w:rPr>
                <w:rFonts w:cs="Arial"/>
                <w:sz w:val="18"/>
                <w:szCs w:val="18"/>
              </w:rPr>
              <w:t>;</w:t>
            </w:r>
          </w:p>
          <w:p w14:paraId="2FEF1EA7" w14:textId="34B8BA34" w:rsidR="00F45D3C" w:rsidRPr="008F2081" w:rsidRDefault="00D03AB4" w:rsidP="00536BBC">
            <w:pPr>
              <w:spacing w:after="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2)</w:t>
            </w:r>
            <w:r w:rsidR="009B4372"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906954" w:rsidRPr="00906954">
              <w:rPr>
                <w:rFonts w:cs="Arial"/>
                <w:sz w:val="18"/>
                <w:szCs w:val="18"/>
              </w:rPr>
              <w:t>turi</w:t>
            </w:r>
            <w:proofErr w:type="spellEnd"/>
            <w:r w:rsidR="00906954" w:rsidRPr="00906954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906954" w:rsidRPr="00906954">
              <w:rPr>
                <w:rFonts w:cs="Arial"/>
                <w:sz w:val="18"/>
                <w:szCs w:val="18"/>
              </w:rPr>
              <w:t>būti</w:t>
            </w:r>
            <w:proofErr w:type="spellEnd"/>
            <w:r w:rsidR="00906954" w:rsidRPr="00906954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906954" w:rsidRPr="00906954">
              <w:rPr>
                <w:rFonts w:cs="Arial"/>
                <w:sz w:val="18"/>
                <w:szCs w:val="18"/>
              </w:rPr>
              <w:t>išdavęs</w:t>
            </w:r>
            <w:proofErr w:type="spellEnd"/>
            <w:r w:rsidR="00906954" w:rsidRPr="00906954">
              <w:rPr>
                <w:rFonts w:cs="Arial"/>
                <w:sz w:val="18"/>
                <w:szCs w:val="18"/>
              </w:rPr>
              <w:t xml:space="preserve"> ne </w:t>
            </w:r>
            <w:proofErr w:type="spellStart"/>
            <w:r w:rsidR="00906954" w:rsidRPr="00906954">
              <w:rPr>
                <w:rFonts w:cs="Arial"/>
                <w:sz w:val="18"/>
                <w:szCs w:val="18"/>
              </w:rPr>
              <w:t>mažiau</w:t>
            </w:r>
            <w:proofErr w:type="spellEnd"/>
            <w:r w:rsidR="00906954" w:rsidRPr="00906954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906954" w:rsidRPr="00906954">
              <w:rPr>
                <w:rFonts w:cs="Arial"/>
                <w:sz w:val="18"/>
                <w:szCs w:val="18"/>
              </w:rPr>
              <w:t>kaip</w:t>
            </w:r>
            <w:proofErr w:type="spellEnd"/>
            <w:r w:rsidR="00906954">
              <w:rPr>
                <w:rFonts w:cs="Arial"/>
                <w:sz w:val="18"/>
                <w:szCs w:val="18"/>
              </w:rPr>
              <w:t xml:space="preserve"> </w:t>
            </w:r>
            <w:r w:rsidR="009A4CE4">
              <w:rPr>
                <w:rFonts w:cs="Arial"/>
                <w:sz w:val="18"/>
                <w:szCs w:val="18"/>
              </w:rPr>
              <w:t>1</w:t>
            </w:r>
            <w:r w:rsidR="009A4CE4" w:rsidRPr="009A4CE4">
              <w:rPr>
                <w:rFonts w:cs="Arial"/>
                <w:sz w:val="18"/>
                <w:szCs w:val="18"/>
              </w:rPr>
              <w:t xml:space="preserve"> (</w:t>
            </w:r>
            <w:proofErr w:type="spellStart"/>
            <w:r w:rsidR="009A4CE4">
              <w:rPr>
                <w:rFonts w:cs="Arial"/>
                <w:sz w:val="18"/>
                <w:szCs w:val="18"/>
              </w:rPr>
              <w:t>vieną</w:t>
            </w:r>
            <w:proofErr w:type="spellEnd"/>
            <w:r w:rsidR="009A4CE4" w:rsidRPr="009A4CE4">
              <w:rPr>
                <w:rFonts w:cs="Arial"/>
                <w:sz w:val="18"/>
                <w:szCs w:val="18"/>
              </w:rPr>
              <w:t xml:space="preserve">) PEFC FM </w:t>
            </w:r>
            <w:proofErr w:type="spellStart"/>
            <w:r w:rsidR="009A4CE4" w:rsidRPr="009A4CE4">
              <w:rPr>
                <w:rFonts w:cs="Arial"/>
                <w:sz w:val="18"/>
                <w:szCs w:val="18"/>
              </w:rPr>
              <w:t>ir</w:t>
            </w:r>
            <w:proofErr w:type="spellEnd"/>
            <w:r w:rsidR="009A4CE4" w:rsidRPr="009A4CE4">
              <w:rPr>
                <w:rFonts w:cs="Arial"/>
                <w:sz w:val="18"/>
                <w:szCs w:val="18"/>
              </w:rPr>
              <w:t xml:space="preserve"> COC </w:t>
            </w:r>
            <w:proofErr w:type="spellStart"/>
            <w:r w:rsidR="009A4CE4" w:rsidRPr="00502CB4">
              <w:rPr>
                <w:rFonts w:cs="Arial"/>
                <w:sz w:val="18"/>
                <w:szCs w:val="18"/>
              </w:rPr>
              <w:t>sertifikat</w:t>
            </w:r>
            <w:r w:rsidR="009A4CE4">
              <w:rPr>
                <w:rFonts w:cs="Arial"/>
                <w:sz w:val="18"/>
                <w:szCs w:val="18"/>
              </w:rPr>
              <w:t>ą</w:t>
            </w:r>
            <w:proofErr w:type="spellEnd"/>
            <w:r w:rsidR="009A4CE4" w:rsidRPr="00502CB4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9A4CE4" w:rsidRPr="00502CB4">
              <w:rPr>
                <w:rFonts w:cs="Arial"/>
                <w:sz w:val="18"/>
                <w:szCs w:val="18"/>
              </w:rPr>
              <w:t>miškų</w:t>
            </w:r>
            <w:proofErr w:type="spellEnd"/>
            <w:r w:rsidR="009A4CE4" w:rsidRPr="00502CB4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9A4CE4" w:rsidRPr="008F2081">
              <w:rPr>
                <w:rFonts w:cs="Arial"/>
                <w:sz w:val="18"/>
                <w:szCs w:val="18"/>
              </w:rPr>
              <w:t>valdytojui</w:t>
            </w:r>
            <w:proofErr w:type="spellEnd"/>
            <w:r w:rsidR="009A4CE4" w:rsidRPr="008F2081">
              <w:rPr>
                <w:rFonts w:cs="Arial"/>
                <w:sz w:val="18"/>
                <w:szCs w:val="18"/>
              </w:rPr>
              <w:t xml:space="preserve"> (-ams)</w:t>
            </w:r>
            <w:r w:rsidR="009A4CE4" w:rsidRPr="009A4CE4">
              <w:rPr>
                <w:rFonts w:cs="Arial"/>
                <w:sz w:val="18"/>
                <w:szCs w:val="18"/>
              </w:rPr>
              <w:t xml:space="preserve">, ne </w:t>
            </w:r>
            <w:proofErr w:type="spellStart"/>
            <w:r w:rsidR="009A4CE4" w:rsidRPr="009A4CE4">
              <w:rPr>
                <w:rFonts w:cs="Arial"/>
                <w:sz w:val="18"/>
                <w:szCs w:val="18"/>
              </w:rPr>
              <w:t>mažiau</w:t>
            </w:r>
            <w:proofErr w:type="spellEnd"/>
            <w:r w:rsidR="009A4CE4" w:rsidRPr="009A4CE4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9A4CE4" w:rsidRPr="009A4CE4">
              <w:rPr>
                <w:rFonts w:cs="Arial"/>
                <w:sz w:val="18"/>
                <w:szCs w:val="18"/>
              </w:rPr>
              <w:t>kaip</w:t>
            </w:r>
            <w:proofErr w:type="spellEnd"/>
            <w:r w:rsidR="009A4CE4" w:rsidRPr="009A4CE4">
              <w:rPr>
                <w:rFonts w:cs="Arial"/>
                <w:sz w:val="18"/>
                <w:szCs w:val="18"/>
              </w:rPr>
              <w:t xml:space="preserve"> 1-oje Europos </w:t>
            </w:r>
            <w:proofErr w:type="spellStart"/>
            <w:r w:rsidR="009A4CE4" w:rsidRPr="009A4CE4">
              <w:rPr>
                <w:rFonts w:cs="Arial"/>
                <w:sz w:val="18"/>
                <w:szCs w:val="18"/>
              </w:rPr>
              <w:t>valstybėje</w:t>
            </w:r>
            <w:proofErr w:type="spellEnd"/>
            <w:r w:rsidR="009A4CE4" w:rsidRPr="009A4CE4">
              <w:rPr>
                <w:rFonts w:cs="Arial"/>
                <w:sz w:val="18"/>
                <w:szCs w:val="18"/>
              </w:rPr>
              <w:t>;</w:t>
            </w:r>
          </w:p>
        </w:tc>
        <w:tc>
          <w:tcPr>
            <w:tcW w:w="411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5022061" w14:textId="2DAE760F" w:rsidR="002F6732" w:rsidRPr="002F6732" w:rsidRDefault="002F6732" w:rsidP="002F6732">
            <w:pPr>
              <w:pStyle w:val="prastasiniatinklio"/>
              <w:spacing w:before="0" w:beforeAutospacing="0" w:after="0" w:afterAutospacing="0"/>
              <w:jc w:val="both"/>
              <w:rPr>
                <w:rFonts w:ascii="Arial" w:eastAsia="Arial" w:hAnsi="Arial" w:cs="Arial"/>
                <w:color w:val="auto"/>
                <w:sz w:val="18"/>
                <w:szCs w:val="18"/>
                <w:lang w:val="en-US"/>
              </w:rPr>
            </w:pPr>
            <w:proofErr w:type="spellStart"/>
            <w:r w:rsidRPr="002F6732">
              <w:rPr>
                <w:rFonts w:ascii="Arial" w:eastAsia="Arial" w:hAnsi="Arial" w:cs="Arial"/>
                <w:color w:val="auto"/>
                <w:sz w:val="18"/>
                <w:szCs w:val="18"/>
                <w:lang w:val="en-US"/>
              </w:rPr>
              <w:t>Dokumentai</w:t>
            </w:r>
            <w:proofErr w:type="spellEnd"/>
            <w:r w:rsidRPr="002F6732">
              <w:rPr>
                <w:rFonts w:ascii="Arial" w:eastAsia="Arial" w:hAnsi="Arial" w:cs="Arial"/>
                <w:color w:val="auto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F6732">
              <w:rPr>
                <w:rFonts w:ascii="Arial" w:eastAsia="Arial" w:hAnsi="Arial" w:cs="Arial"/>
                <w:color w:val="auto"/>
                <w:sz w:val="18"/>
                <w:szCs w:val="18"/>
                <w:lang w:val="en-US"/>
              </w:rPr>
              <w:t>patvirtinantys</w:t>
            </w:r>
            <w:proofErr w:type="spellEnd"/>
            <w:r w:rsidRPr="002F6732">
              <w:rPr>
                <w:rFonts w:ascii="Arial" w:eastAsia="Arial" w:hAnsi="Arial" w:cs="Arial"/>
                <w:color w:val="auto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F6732">
              <w:rPr>
                <w:rFonts w:ascii="Arial" w:eastAsia="Arial" w:hAnsi="Arial" w:cs="Arial"/>
                <w:color w:val="auto"/>
                <w:sz w:val="18"/>
                <w:szCs w:val="18"/>
                <w:lang w:val="en-US"/>
              </w:rPr>
              <w:t>atitiktį</w:t>
            </w:r>
            <w:proofErr w:type="spellEnd"/>
            <w:r w:rsidRPr="002F6732">
              <w:rPr>
                <w:rFonts w:ascii="Arial" w:eastAsia="Arial" w:hAnsi="Arial" w:cs="Arial"/>
                <w:color w:val="auto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F6732">
              <w:rPr>
                <w:rFonts w:ascii="Arial" w:eastAsia="Arial" w:hAnsi="Arial" w:cs="Arial"/>
                <w:color w:val="auto"/>
                <w:sz w:val="18"/>
                <w:szCs w:val="18"/>
                <w:lang w:val="en-US"/>
              </w:rPr>
              <w:t>kvalifikaciniam</w:t>
            </w:r>
            <w:proofErr w:type="spellEnd"/>
            <w:r w:rsidRPr="002F6732">
              <w:rPr>
                <w:rFonts w:ascii="Arial" w:eastAsia="Arial" w:hAnsi="Arial" w:cs="Arial"/>
                <w:color w:val="auto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F6732">
              <w:rPr>
                <w:rFonts w:ascii="Arial" w:eastAsia="Arial" w:hAnsi="Arial" w:cs="Arial"/>
                <w:color w:val="auto"/>
                <w:sz w:val="18"/>
                <w:szCs w:val="18"/>
                <w:lang w:val="en-US"/>
              </w:rPr>
              <w:t>reikalavimui</w:t>
            </w:r>
            <w:proofErr w:type="spellEnd"/>
            <w:r w:rsidRPr="002F6732">
              <w:rPr>
                <w:rFonts w:ascii="Arial" w:eastAsia="Arial" w:hAnsi="Arial" w:cs="Arial"/>
                <w:color w:val="auto"/>
                <w:sz w:val="18"/>
                <w:szCs w:val="18"/>
                <w:lang w:val="en-US"/>
              </w:rPr>
              <w:t>:</w:t>
            </w:r>
          </w:p>
          <w:p w14:paraId="77B1A728" w14:textId="23C3B323" w:rsidR="00D14AED" w:rsidRDefault="002F6732" w:rsidP="00536BBC">
            <w:pPr>
              <w:spacing w:after="0"/>
              <w:jc w:val="both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Pirkimo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9B4372" w:rsidRPr="008F2081">
              <w:rPr>
                <w:rFonts w:cs="Arial"/>
                <w:sz w:val="18"/>
                <w:szCs w:val="18"/>
              </w:rPr>
              <w:t>Specialiųjų</w:t>
            </w:r>
            <w:proofErr w:type="spellEnd"/>
            <w:r w:rsidR="009B4372"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9B4372" w:rsidRPr="008F2081">
              <w:rPr>
                <w:rFonts w:cs="Arial"/>
                <w:sz w:val="18"/>
                <w:szCs w:val="18"/>
              </w:rPr>
              <w:t>sąlygų</w:t>
            </w:r>
            <w:proofErr w:type="spellEnd"/>
            <w:r w:rsidR="009B4372" w:rsidRPr="008F2081">
              <w:rPr>
                <w:rFonts w:cs="Arial"/>
                <w:sz w:val="18"/>
                <w:szCs w:val="18"/>
              </w:rPr>
              <w:t xml:space="preserve"> </w:t>
            </w:r>
            <w:r w:rsidR="00187F2D" w:rsidRPr="00424F9B">
              <w:rPr>
                <w:rFonts w:cs="Arial"/>
                <w:b/>
                <w:bCs/>
                <w:sz w:val="18"/>
                <w:szCs w:val="18"/>
                <w:lang w:val="lt-LT"/>
              </w:rPr>
              <w:t xml:space="preserve">5 priedo </w:t>
            </w:r>
            <w:r w:rsidR="00187F2D">
              <w:rPr>
                <w:rFonts w:cs="Arial"/>
                <w:b/>
                <w:bCs/>
                <w:sz w:val="18"/>
                <w:szCs w:val="18"/>
                <w:lang w:val="lt-LT"/>
              </w:rPr>
              <w:t>2</w:t>
            </w:r>
            <w:r w:rsidR="00187F2D" w:rsidRPr="00424F9B">
              <w:rPr>
                <w:rFonts w:cs="Arial"/>
                <w:b/>
                <w:bCs/>
                <w:sz w:val="18"/>
                <w:szCs w:val="18"/>
                <w:lang w:val="lt-LT"/>
              </w:rPr>
              <w:t xml:space="preserve"> pried</w:t>
            </w:r>
            <w:r w:rsidR="00187F2D">
              <w:rPr>
                <w:rFonts w:cs="Arial"/>
                <w:b/>
                <w:bCs/>
                <w:sz w:val="18"/>
                <w:szCs w:val="18"/>
                <w:lang w:val="lt-LT"/>
              </w:rPr>
              <w:t>e</w:t>
            </w:r>
            <w:r w:rsidR="00187F2D"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9B4372" w:rsidRPr="008F2081">
              <w:rPr>
                <w:rFonts w:cs="Arial"/>
                <w:sz w:val="18"/>
                <w:szCs w:val="18"/>
              </w:rPr>
              <w:t>pateiktas</w:t>
            </w:r>
            <w:proofErr w:type="spellEnd"/>
            <w:r w:rsidR="009B4372" w:rsidRPr="008F2081">
              <w:rPr>
                <w:rFonts w:cs="Arial"/>
                <w:sz w:val="18"/>
                <w:szCs w:val="18"/>
              </w:rPr>
              <w:t xml:space="preserve"> per </w:t>
            </w:r>
            <w:proofErr w:type="spellStart"/>
            <w:r w:rsidR="009B4372" w:rsidRPr="008F2081">
              <w:rPr>
                <w:rFonts w:cs="Arial"/>
                <w:sz w:val="18"/>
                <w:szCs w:val="18"/>
              </w:rPr>
              <w:t>paskutinius</w:t>
            </w:r>
            <w:proofErr w:type="spellEnd"/>
            <w:r w:rsidR="009B4372" w:rsidRPr="008F2081">
              <w:rPr>
                <w:rFonts w:cs="Arial"/>
                <w:sz w:val="18"/>
                <w:szCs w:val="18"/>
              </w:rPr>
              <w:t xml:space="preserve"> 3 </w:t>
            </w:r>
            <w:proofErr w:type="spellStart"/>
            <w:r w:rsidR="009B4372" w:rsidRPr="008F2081">
              <w:rPr>
                <w:rFonts w:cs="Arial"/>
                <w:sz w:val="18"/>
                <w:szCs w:val="18"/>
              </w:rPr>
              <w:t>metus</w:t>
            </w:r>
            <w:proofErr w:type="spellEnd"/>
            <w:r w:rsidR="0026274F">
              <w:rPr>
                <w:rStyle w:val="Puslapioinaosnuoroda"/>
                <w:rFonts w:cs="Arial"/>
                <w:sz w:val="18"/>
                <w:szCs w:val="18"/>
              </w:rPr>
              <w:footnoteReference w:id="2"/>
            </w:r>
            <w:r w:rsidR="009B4372"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9B4372" w:rsidRPr="008F2081">
              <w:rPr>
                <w:rFonts w:cs="Arial"/>
                <w:sz w:val="18"/>
                <w:szCs w:val="18"/>
              </w:rPr>
              <w:t>suteiktų</w:t>
            </w:r>
            <w:proofErr w:type="spellEnd"/>
            <w:r w:rsidR="009B4372"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9B4372" w:rsidRPr="008F2081">
              <w:rPr>
                <w:rFonts w:cs="Arial"/>
                <w:sz w:val="18"/>
                <w:szCs w:val="18"/>
              </w:rPr>
              <w:t>pagrindinių</w:t>
            </w:r>
            <w:proofErr w:type="spellEnd"/>
            <w:r w:rsidR="009B4372"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9B4372" w:rsidRPr="008F2081">
              <w:rPr>
                <w:rFonts w:cs="Arial"/>
                <w:sz w:val="18"/>
                <w:szCs w:val="18"/>
              </w:rPr>
              <w:t>panašių</w:t>
            </w:r>
            <w:proofErr w:type="spellEnd"/>
            <w:r w:rsidR="009B4372"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9B4372" w:rsidRPr="008F2081">
              <w:rPr>
                <w:rFonts w:cs="Arial"/>
                <w:sz w:val="18"/>
                <w:szCs w:val="18"/>
              </w:rPr>
              <w:t>paslaugų</w:t>
            </w:r>
            <w:proofErr w:type="spellEnd"/>
            <w:r w:rsidR="009B4372"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9B4372" w:rsidRPr="008F2081">
              <w:rPr>
                <w:rFonts w:cs="Arial"/>
                <w:sz w:val="18"/>
                <w:szCs w:val="18"/>
              </w:rPr>
              <w:t>sąrašas</w:t>
            </w:r>
            <w:proofErr w:type="spellEnd"/>
            <w:r w:rsidR="009B4372" w:rsidRPr="008F2081">
              <w:rPr>
                <w:rFonts w:cs="Arial"/>
                <w:sz w:val="18"/>
                <w:szCs w:val="18"/>
              </w:rPr>
              <w:t xml:space="preserve">, </w:t>
            </w:r>
            <w:proofErr w:type="spellStart"/>
            <w:r w:rsidR="009B4372" w:rsidRPr="008F2081">
              <w:rPr>
                <w:rFonts w:cs="Arial"/>
                <w:sz w:val="18"/>
                <w:szCs w:val="18"/>
              </w:rPr>
              <w:t>kuriame</w:t>
            </w:r>
            <w:proofErr w:type="spellEnd"/>
            <w:r w:rsidR="009B4372"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9B4372" w:rsidRPr="008F2081">
              <w:rPr>
                <w:rFonts w:cs="Arial"/>
                <w:sz w:val="18"/>
                <w:szCs w:val="18"/>
              </w:rPr>
              <w:t>nurodomi</w:t>
            </w:r>
            <w:proofErr w:type="spellEnd"/>
            <w:r w:rsidR="009B4372"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9B4372" w:rsidRPr="008F2081">
              <w:rPr>
                <w:rFonts w:cs="Arial"/>
                <w:sz w:val="18"/>
                <w:szCs w:val="18"/>
              </w:rPr>
              <w:t>paslaugų</w:t>
            </w:r>
            <w:proofErr w:type="spellEnd"/>
            <w:r w:rsidR="009B4372"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9B4372" w:rsidRPr="008F2081">
              <w:rPr>
                <w:rFonts w:cs="Arial"/>
                <w:sz w:val="18"/>
                <w:szCs w:val="18"/>
              </w:rPr>
              <w:t>gavėjai</w:t>
            </w:r>
            <w:proofErr w:type="spellEnd"/>
            <w:r w:rsidR="009B4372" w:rsidRPr="008F2081">
              <w:rPr>
                <w:rFonts w:cs="Arial"/>
                <w:sz w:val="18"/>
                <w:szCs w:val="18"/>
              </w:rPr>
              <w:t xml:space="preserve">, </w:t>
            </w:r>
            <w:proofErr w:type="spellStart"/>
            <w:r w:rsidR="009B4372" w:rsidRPr="008F2081">
              <w:rPr>
                <w:rFonts w:cs="Arial"/>
                <w:sz w:val="18"/>
                <w:szCs w:val="18"/>
              </w:rPr>
              <w:t>paslaugų</w:t>
            </w:r>
            <w:proofErr w:type="spellEnd"/>
            <w:r w:rsidR="009B4372"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9B4372" w:rsidRPr="008F2081">
              <w:rPr>
                <w:rFonts w:cs="Arial"/>
                <w:sz w:val="18"/>
                <w:szCs w:val="18"/>
              </w:rPr>
              <w:t>objektas</w:t>
            </w:r>
            <w:proofErr w:type="spellEnd"/>
            <w:r w:rsidR="009B4372"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9B4372" w:rsidRPr="008F2081">
              <w:rPr>
                <w:rFonts w:cs="Arial"/>
                <w:sz w:val="18"/>
                <w:szCs w:val="18"/>
              </w:rPr>
              <w:t>ir</w:t>
            </w:r>
            <w:proofErr w:type="spellEnd"/>
            <w:r w:rsidR="009B4372"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9B4372" w:rsidRPr="008F2081">
              <w:rPr>
                <w:rFonts w:cs="Arial"/>
                <w:sz w:val="18"/>
                <w:szCs w:val="18"/>
              </w:rPr>
              <w:t>apimtis</w:t>
            </w:r>
            <w:proofErr w:type="spellEnd"/>
            <w:r w:rsidR="009B4372" w:rsidRPr="008F2081">
              <w:rPr>
                <w:rFonts w:cs="Arial"/>
                <w:sz w:val="18"/>
                <w:szCs w:val="18"/>
              </w:rPr>
              <w:t xml:space="preserve"> (</w:t>
            </w:r>
            <w:proofErr w:type="spellStart"/>
            <w:r w:rsidR="009B4372" w:rsidRPr="008F2081">
              <w:rPr>
                <w:rFonts w:cs="Arial"/>
                <w:sz w:val="18"/>
                <w:szCs w:val="18"/>
              </w:rPr>
              <w:t>įskaitant</w:t>
            </w:r>
            <w:proofErr w:type="spellEnd"/>
            <w:r w:rsidR="009B4372"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9B4372" w:rsidRPr="008F2081">
              <w:rPr>
                <w:rFonts w:cs="Arial"/>
                <w:sz w:val="18"/>
                <w:szCs w:val="18"/>
              </w:rPr>
              <w:t>vertintą</w:t>
            </w:r>
            <w:proofErr w:type="spellEnd"/>
            <w:r w:rsidR="009B4372"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9B4372" w:rsidRPr="008F2081">
              <w:rPr>
                <w:rFonts w:cs="Arial"/>
                <w:sz w:val="18"/>
                <w:szCs w:val="18"/>
              </w:rPr>
              <w:t>miškų</w:t>
            </w:r>
            <w:proofErr w:type="spellEnd"/>
            <w:r w:rsidR="009B4372"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9B4372" w:rsidRPr="008F2081">
              <w:rPr>
                <w:rFonts w:cs="Arial"/>
                <w:sz w:val="18"/>
                <w:szCs w:val="18"/>
              </w:rPr>
              <w:t>plotą</w:t>
            </w:r>
            <w:proofErr w:type="spellEnd"/>
            <w:r w:rsidR="009B4372" w:rsidRPr="008F2081">
              <w:rPr>
                <w:rFonts w:cs="Arial"/>
                <w:sz w:val="18"/>
                <w:szCs w:val="18"/>
              </w:rPr>
              <w:t xml:space="preserve">, kai </w:t>
            </w:r>
            <w:proofErr w:type="spellStart"/>
            <w:r w:rsidR="009B4372" w:rsidRPr="008F2081">
              <w:rPr>
                <w:rFonts w:cs="Arial"/>
                <w:sz w:val="18"/>
                <w:szCs w:val="18"/>
              </w:rPr>
              <w:t>taikoma</w:t>
            </w:r>
            <w:proofErr w:type="spellEnd"/>
            <w:r w:rsidR="009B4372" w:rsidRPr="008F2081">
              <w:rPr>
                <w:rFonts w:cs="Arial"/>
                <w:sz w:val="18"/>
                <w:szCs w:val="18"/>
              </w:rPr>
              <w:t xml:space="preserve">), </w:t>
            </w:r>
            <w:proofErr w:type="spellStart"/>
            <w:r w:rsidR="009B4372" w:rsidRPr="008F2081">
              <w:rPr>
                <w:rFonts w:cs="Arial"/>
                <w:sz w:val="18"/>
                <w:szCs w:val="18"/>
              </w:rPr>
              <w:t>teikimo</w:t>
            </w:r>
            <w:proofErr w:type="spellEnd"/>
            <w:r w:rsidR="009B4372"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9B4372" w:rsidRPr="008F2081">
              <w:rPr>
                <w:rFonts w:cs="Arial"/>
                <w:sz w:val="18"/>
                <w:szCs w:val="18"/>
              </w:rPr>
              <w:t>laikotarpis</w:t>
            </w:r>
            <w:proofErr w:type="spellEnd"/>
            <w:r w:rsidR="009B4372"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9B4372" w:rsidRPr="008F2081">
              <w:rPr>
                <w:rFonts w:cs="Arial"/>
                <w:sz w:val="18"/>
                <w:szCs w:val="18"/>
              </w:rPr>
              <w:t>ir</w:t>
            </w:r>
            <w:proofErr w:type="spellEnd"/>
            <w:r w:rsidR="009B4372"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9B4372" w:rsidRPr="008F2081">
              <w:rPr>
                <w:rFonts w:cs="Arial"/>
                <w:sz w:val="18"/>
                <w:szCs w:val="18"/>
              </w:rPr>
              <w:t>tiekėjo</w:t>
            </w:r>
            <w:proofErr w:type="spellEnd"/>
            <w:r w:rsidR="009B4372"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9B4372" w:rsidRPr="008F2081">
              <w:rPr>
                <w:rFonts w:cs="Arial"/>
                <w:sz w:val="18"/>
                <w:szCs w:val="18"/>
              </w:rPr>
              <w:t>savo</w:t>
            </w:r>
            <w:proofErr w:type="spellEnd"/>
            <w:r w:rsidR="009B4372"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9B4372" w:rsidRPr="008F2081">
              <w:rPr>
                <w:rFonts w:cs="Arial"/>
                <w:sz w:val="18"/>
                <w:szCs w:val="18"/>
              </w:rPr>
              <w:t>jėgomis</w:t>
            </w:r>
            <w:proofErr w:type="spellEnd"/>
            <w:r w:rsidR="009B4372"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9B4372" w:rsidRPr="008F2081">
              <w:rPr>
                <w:rFonts w:cs="Arial"/>
                <w:sz w:val="18"/>
                <w:szCs w:val="18"/>
              </w:rPr>
              <w:t>suteikta</w:t>
            </w:r>
            <w:proofErr w:type="spellEnd"/>
            <w:r w:rsidR="009B4372"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9B4372" w:rsidRPr="008F2081">
              <w:rPr>
                <w:rFonts w:cs="Arial"/>
                <w:sz w:val="18"/>
                <w:szCs w:val="18"/>
              </w:rPr>
              <w:t>paslaugų</w:t>
            </w:r>
            <w:proofErr w:type="spellEnd"/>
            <w:r w:rsidR="009B4372"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9B4372" w:rsidRPr="008F2081">
              <w:rPr>
                <w:rFonts w:cs="Arial"/>
                <w:sz w:val="18"/>
                <w:szCs w:val="18"/>
              </w:rPr>
              <w:t>dalis</w:t>
            </w:r>
            <w:proofErr w:type="spellEnd"/>
            <w:r w:rsidR="009B4372" w:rsidRPr="008F2081">
              <w:rPr>
                <w:rFonts w:cs="Arial"/>
                <w:sz w:val="18"/>
                <w:szCs w:val="18"/>
              </w:rPr>
              <w:t>.</w:t>
            </w:r>
          </w:p>
          <w:p w14:paraId="0377A9AA" w14:textId="756690C8" w:rsidR="00F45D3C" w:rsidRPr="008F2081" w:rsidRDefault="009B4372" w:rsidP="00536BBC">
            <w:pPr>
              <w:spacing w:after="0"/>
              <w:jc w:val="both"/>
              <w:rPr>
                <w:rFonts w:cs="Arial"/>
                <w:sz w:val="18"/>
                <w:szCs w:val="18"/>
              </w:rPr>
            </w:pPr>
            <w:proofErr w:type="spellStart"/>
            <w:r w:rsidRPr="008F2081">
              <w:rPr>
                <w:rFonts w:cs="Arial"/>
                <w:sz w:val="18"/>
                <w:szCs w:val="18"/>
              </w:rPr>
              <w:t>Užsakovų</w:t>
            </w:r>
            <w:proofErr w:type="spellEnd"/>
            <w:r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F2081">
              <w:rPr>
                <w:rFonts w:cs="Arial"/>
                <w:sz w:val="18"/>
                <w:szCs w:val="18"/>
              </w:rPr>
              <w:t>pažymos</w:t>
            </w:r>
            <w:proofErr w:type="spellEnd"/>
            <w:r w:rsidRPr="008F2081">
              <w:rPr>
                <w:rFonts w:cs="Arial"/>
                <w:sz w:val="18"/>
                <w:szCs w:val="18"/>
              </w:rPr>
              <w:t xml:space="preserve">, </w:t>
            </w:r>
            <w:proofErr w:type="spellStart"/>
            <w:r w:rsidRPr="008F2081">
              <w:rPr>
                <w:rFonts w:cs="Arial"/>
                <w:sz w:val="18"/>
                <w:szCs w:val="18"/>
              </w:rPr>
              <w:t>patvirtinančios</w:t>
            </w:r>
            <w:proofErr w:type="spellEnd"/>
            <w:r w:rsidRPr="008F2081">
              <w:rPr>
                <w:rFonts w:cs="Arial"/>
                <w:sz w:val="18"/>
                <w:szCs w:val="18"/>
              </w:rPr>
              <w:t xml:space="preserve">, </w:t>
            </w:r>
            <w:proofErr w:type="spellStart"/>
            <w:r w:rsidRPr="008F2081">
              <w:rPr>
                <w:rFonts w:cs="Arial"/>
                <w:sz w:val="18"/>
                <w:szCs w:val="18"/>
              </w:rPr>
              <w:t>kad</w:t>
            </w:r>
            <w:proofErr w:type="spellEnd"/>
            <w:r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F2081">
              <w:rPr>
                <w:rFonts w:cs="Arial"/>
                <w:sz w:val="18"/>
                <w:szCs w:val="18"/>
              </w:rPr>
              <w:t>sąraše</w:t>
            </w:r>
            <w:proofErr w:type="spellEnd"/>
            <w:r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F2081">
              <w:rPr>
                <w:rFonts w:cs="Arial"/>
                <w:sz w:val="18"/>
                <w:szCs w:val="18"/>
              </w:rPr>
              <w:t>nurodytos</w:t>
            </w:r>
            <w:proofErr w:type="spellEnd"/>
            <w:r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F2081">
              <w:rPr>
                <w:rFonts w:cs="Arial"/>
                <w:sz w:val="18"/>
                <w:szCs w:val="18"/>
              </w:rPr>
              <w:t>paslaugos</w:t>
            </w:r>
            <w:proofErr w:type="spellEnd"/>
            <w:r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F2081">
              <w:rPr>
                <w:rFonts w:cs="Arial"/>
                <w:sz w:val="18"/>
                <w:szCs w:val="18"/>
              </w:rPr>
              <w:t>buvo</w:t>
            </w:r>
            <w:proofErr w:type="spellEnd"/>
            <w:r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F2081">
              <w:rPr>
                <w:rFonts w:cs="Arial"/>
                <w:sz w:val="18"/>
                <w:szCs w:val="18"/>
              </w:rPr>
              <w:t>suteiktos</w:t>
            </w:r>
            <w:proofErr w:type="spellEnd"/>
            <w:r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F2081">
              <w:rPr>
                <w:rFonts w:cs="Arial"/>
                <w:sz w:val="18"/>
                <w:szCs w:val="18"/>
              </w:rPr>
              <w:t>tinkamai</w:t>
            </w:r>
            <w:proofErr w:type="spellEnd"/>
            <w:r w:rsidRPr="008F2081">
              <w:rPr>
                <w:rFonts w:cs="Arial"/>
                <w:sz w:val="18"/>
                <w:szCs w:val="18"/>
              </w:rPr>
              <w:t xml:space="preserve">. Gali </w:t>
            </w:r>
            <w:proofErr w:type="spellStart"/>
            <w:r w:rsidRPr="008F2081">
              <w:rPr>
                <w:rFonts w:cs="Arial"/>
                <w:sz w:val="18"/>
                <w:szCs w:val="18"/>
              </w:rPr>
              <w:t>būti</w:t>
            </w:r>
            <w:proofErr w:type="spellEnd"/>
            <w:r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F2081">
              <w:rPr>
                <w:rFonts w:cs="Arial"/>
                <w:sz w:val="18"/>
                <w:szCs w:val="18"/>
              </w:rPr>
              <w:t>pateikiami</w:t>
            </w:r>
            <w:proofErr w:type="spellEnd"/>
            <w:r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F2081">
              <w:rPr>
                <w:rFonts w:cs="Arial"/>
                <w:sz w:val="18"/>
                <w:szCs w:val="18"/>
              </w:rPr>
              <w:t>lygiaverčiai</w:t>
            </w:r>
            <w:proofErr w:type="spellEnd"/>
            <w:r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F2081">
              <w:rPr>
                <w:rFonts w:cs="Arial"/>
                <w:sz w:val="18"/>
                <w:szCs w:val="18"/>
              </w:rPr>
              <w:t>dokumentai</w:t>
            </w:r>
            <w:proofErr w:type="spellEnd"/>
            <w:r w:rsidRPr="008F2081">
              <w:rPr>
                <w:rFonts w:cs="Arial"/>
                <w:sz w:val="18"/>
                <w:szCs w:val="18"/>
              </w:rPr>
              <w:t xml:space="preserve">, </w:t>
            </w:r>
            <w:proofErr w:type="spellStart"/>
            <w:r w:rsidRPr="008F2081">
              <w:rPr>
                <w:rFonts w:cs="Arial"/>
                <w:sz w:val="18"/>
                <w:szCs w:val="18"/>
              </w:rPr>
              <w:t>jeigu</w:t>
            </w:r>
            <w:proofErr w:type="spellEnd"/>
            <w:r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F2081">
              <w:rPr>
                <w:rFonts w:cs="Arial"/>
                <w:sz w:val="18"/>
                <w:szCs w:val="18"/>
              </w:rPr>
              <w:t>juose</w:t>
            </w:r>
            <w:proofErr w:type="spellEnd"/>
            <w:r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F2081">
              <w:rPr>
                <w:rFonts w:cs="Arial"/>
                <w:sz w:val="18"/>
                <w:szCs w:val="18"/>
              </w:rPr>
              <w:t>yra</w:t>
            </w:r>
            <w:proofErr w:type="spellEnd"/>
            <w:r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F2081">
              <w:rPr>
                <w:rFonts w:cs="Arial"/>
                <w:sz w:val="18"/>
                <w:szCs w:val="18"/>
              </w:rPr>
              <w:t>užsakovo</w:t>
            </w:r>
            <w:proofErr w:type="spellEnd"/>
            <w:r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F2081">
              <w:rPr>
                <w:rFonts w:cs="Arial"/>
                <w:sz w:val="18"/>
                <w:szCs w:val="18"/>
              </w:rPr>
              <w:t>vertinimas</w:t>
            </w:r>
            <w:proofErr w:type="spellEnd"/>
            <w:r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F2081">
              <w:rPr>
                <w:rFonts w:cs="Arial"/>
                <w:sz w:val="18"/>
                <w:szCs w:val="18"/>
              </w:rPr>
              <w:t>dėl</w:t>
            </w:r>
            <w:proofErr w:type="spellEnd"/>
            <w:r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F2081">
              <w:rPr>
                <w:rFonts w:cs="Arial"/>
                <w:sz w:val="18"/>
                <w:szCs w:val="18"/>
              </w:rPr>
              <w:t>tinkamo</w:t>
            </w:r>
            <w:proofErr w:type="spellEnd"/>
            <w:r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F2081">
              <w:rPr>
                <w:rFonts w:cs="Arial"/>
                <w:sz w:val="18"/>
                <w:szCs w:val="18"/>
              </w:rPr>
              <w:t>paslaugų</w:t>
            </w:r>
            <w:proofErr w:type="spellEnd"/>
            <w:r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F2081">
              <w:rPr>
                <w:rFonts w:cs="Arial"/>
                <w:sz w:val="18"/>
                <w:szCs w:val="18"/>
              </w:rPr>
              <w:t>suteikimo</w:t>
            </w:r>
            <w:proofErr w:type="spellEnd"/>
            <w:r w:rsidRPr="008F2081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269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0B48CB1" w14:textId="12E89B14" w:rsidR="00F45D3C" w:rsidRPr="008F2081" w:rsidRDefault="003C1482" w:rsidP="00536BBC">
            <w:pPr>
              <w:spacing w:after="0"/>
              <w:jc w:val="both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Tiekėjų</w:t>
            </w:r>
            <w:proofErr w:type="spellEnd"/>
            <w:r w:rsidR="009B4372"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9B4372" w:rsidRPr="008F2081">
              <w:rPr>
                <w:rFonts w:cs="Arial"/>
                <w:sz w:val="18"/>
                <w:szCs w:val="18"/>
              </w:rPr>
              <w:t>grupės</w:t>
            </w:r>
            <w:proofErr w:type="spellEnd"/>
            <w:r w:rsidR="009B4372"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9B4372" w:rsidRPr="008F2081">
              <w:rPr>
                <w:rFonts w:cs="Arial"/>
                <w:sz w:val="18"/>
                <w:szCs w:val="18"/>
              </w:rPr>
              <w:t>narių</w:t>
            </w:r>
            <w:proofErr w:type="spellEnd"/>
            <w:r w:rsidR="009B4372"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9B4372" w:rsidRPr="008F2081">
              <w:rPr>
                <w:rFonts w:cs="Arial"/>
                <w:sz w:val="18"/>
                <w:szCs w:val="18"/>
              </w:rPr>
              <w:t>patirtis</w:t>
            </w:r>
            <w:proofErr w:type="spellEnd"/>
            <w:r w:rsidR="009B4372"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9B4372" w:rsidRPr="008F2081">
              <w:rPr>
                <w:rFonts w:cs="Arial"/>
                <w:sz w:val="18"/>
                <w:szCs w:val="18"/>
              </w:rPr>
              <w:t>sumuojama</w:t>
            </w:r>
            <w:proofErr w:type="spellEnd"/>
            <w:r w:rsidR="009B4372"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9B4372" w:rsidRPr="008F2081">
              <w:rPr>
                <w:rFonts w:cs="Arial"/>
                <w:sz w:val="18"/>
                <w:szCs w:val="18"/>
              </w:rPr>
              <w:t>pagal</w:t>
            </w:r>
            <w:proofErr w:type="spellEnd"/>
            <w:r w:rsidR="009B4372"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9B4372" w:rsidRPr="008F2081">
              <w:rPr>
                <w:rFonts w:cs="Arial"/>
                <w:sz w:val="18"/>
                <w:szCs w:val="18"/>
              </w:rPr>
              <w:t>jų</w:t>
            </w:r>
            <w:proofErr w:type="spellEnd"/>
            <w:r w:rsidR="009B4372"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9B4372" w:rsidRPr="008F2081">
              <w:rPr>
                <w:rFonts w:cs="Arial"/>
                <w:sz w:val="18"/>
                <w:szCs w:val="18"/>
              </w:rPr>
              <w:t>prisiimamus</w:t>
            </w:r>
            <w:proofErr w:type="spellEnd"/>
            <w:r w:rsidR="009B4372"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9B4372" w:rsidRPr="008F2081">
              <w:rPr>
                <w:rFonts w:cs="Arial"/>
                <w:sz w:val="18"/>
                <w:szCs w:val="18"/>
              </w:rPr>
              <w:t>įsipareigojimus</w:t>
            </w:r>
            <w:proofErr w:type="spellEnd"/>
            <w:r w:rsidR="009B4372" w:rsidRPr="008F2081">
              <w:rPr>
                <w:rFonts w:cs="Arial"/>
                <w:sz w:val="18"/>
                <w:szCs w:val="18"/>
              </w:rPr>
              <w:t xml:space="preserve">. Kito </w:t>
            </w:r>
            <w:proofErr w:type="spellStart"/>
            <w:r w:rsidR="009B4372" w:rsidRPr="008F2081">
              <w:rPr>
                <w:rFonts w:cs="Arial"/>
                <w:sz w:val="18"/>
                <w:szCs w:val="18"/>
              </w:rPr>
              <w:t>ūkio</w:t>
            </w:r>
            <w:proofErr w:type="spellEnd"/>
            <w:r w:rsidR="009B4372"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9B4372" w:rsidRPr="008F2081">
              <w:rPr>
                <w:rFonts w:cs="Arial"/>
                <w:sz w:val="18"/>
                <w:szCs w:val="18"/>
              </w:rPr>
              <w:t>subjekto</w:t>
            </w:r>
            <w:proofErr w:type="spellEnd"/>
            <w:r w:rsidR="009B4372"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9B4372" w:rsidRPr="008F2081">
              <w:rPr>
                <w:rFonts w:cs="Arial"/>
                <w:sz w:val="18"/>
                <w:szCs w:val="18"/>
              </w:rPr>
              <w:t>pajėgumais</w:t>
            </w:r>
            <w:proofErr w:type="spellEnd"/>
            <w:r w:rsidR="009B4372"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9B4372" w:rsidRPr="008F2081">
              <w:rPr>
                <w:rFonts w:cs="Arial"/>
                <w:sz w:val="18"/>
                <w:szCs w:val="18"/>
              </w:rPr>
              <w:t>galima</w:t>
            </w:r>
            <w:proofErr w:type="spellEnd"/>
            <w:r w:rsidR="009B4372"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9B4372" w:rsidRPr="008F2081">
              <w:rPr>
                <w:rFonts w:cs="Arial"/>
                <w:sz w:val="18"/>
                <w:szCs w:val="18"/>
              </w:rPr>
              <w:t>remtis</w:t>
            </w:r>
            <w:proofErr w:type="spellEnd"/>
            <w:r w:rsidR="009B4372" w:rsidRPr="008F2081">
              <w:rPr>
                <w:rFonts w:cs="Arial"/>
                <w:sz w:val="18"/>
                <w:szCs w:val="18"/>
              </w:rPr>
              <w:t xml:space="preserve"> tik </w:t>
            </w:r>
            <w:proofErr w:type="spellStart"/>
            <w:r w:rsidR="009B4372" w:rsidRPr="008F2081">
              <w:rPr>
                <w:rFonts w:cs="Arial"/>
                <w:sz w:val="18"/>
                <w:szCs w:val="18"/>
              </w:rPr>
              <w:t>jeigu</w:t>
            </w:r>
            <w:proofErr w:type="spellEnd"/>
            <w:r w:rsidR="009B4372"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9B4372" w:rsidRPr="008F2081">
              <w:rPr>
                <w:rFonts w:cs="Arial"/>
                <w:sz w:val="18"/>
                <w:szCs w:val="18"/>
              </w:rPr>
              <w:t>jis</w:t>
            </w:r>
            <w:proofErr w:type="spellEnd"/>
            <w:r w:rsidR="009B4372" w:rsidRPr="008F2081">
              <w:rPr>
                <w:rFonts w:cs="Arial"/>
                <w:sz w:val="18"/>
                <w:szCs w:val="18"/>
              </w:rPr>
              <w:t xml:space="preserve"> pats </w:t>
            </w:r>
            <w:proofErr w:type="spellStart"/>
            <w:r w:rsidR="009B4372" w:rsidRPr="008F2081">
              <w:rPr>
                <w:rFonts w:cs="Arial"/>
                <w:sz w:val="18"/>
                <w:szCs w:val="18"/>
              </w:rPr>
              <w:t>teiks</w:t>
            </w:r>
            <w:proofErr w:type="spellEnd"/>
            <w:r w:rsidR="009B4372"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9B4372" w:rsidRPr="008F2081">
              <w:rPr>
                <w:rFonts w:cs="Arial"/>
                <w:sz w:val="18"/>
                <w:szCs w:val="18"/>
              </w:rPr>
              <w:t>tą</w:t>
            </w:r>
            <w:proofErr w:type="spellEnd"/>
            <w:r w:rsidR="009B4372"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9B4372" w:rsidRPr="008F2081">
              <w:rPr>
                <w:rFonts w:cs="Arial"/>
                <w:sz w:val="18"/>
                <w:szCs w:val="18"/>
              </w:rPr>
              <w:t>paslaugų</w:t>
            </w:r>
            <w:proofErr w:type="spellEnd"/>
            <w:r w:rsidR="009B4372"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9B4372" w:rsidRPr="008F2081">
              <w:rPr>
                <w:rFonts w:cs="Arial"/>
                <w:sz w:val="18"/>
                <w:szCs w:val="18"/>
              </w:rPr>
              <w:t>dalį</w:t>
            </w:r>
            <w:proofErr w:type="spellEnd"/>
            <w:r w:rsidR="009B4372" w:rsidRPr="008F2081">
              <w:rPr>
                <w:rFonts w:cs="Arial"/>
                <w:sz w:val="18"/>
                <w:szCs w:val="18"/>
              </w:rPr>
              <w:t xml:space="preserve">, </w:t>
            </w:r>
            <w:proofErr w:type="spellStart"/>
            <w:r w:rsidR="009B4372" w:rsidRPr="008F2081">
              <w:rPr>
                <w:rFonts w:cs="Arial"/>
                <w:sz w:val="18"/>
                <w:szCs w:val="18"/>
              </w:rPr>
              <w:t>kuriai</w:t>
            </w:r>
            <w:proofErr w:type="spellEnd"/>
            <w:r w:rsidR="009B4372"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9B4372" w:rsidRPr="008F2081">
              <w:rPr>
                <w:rFonts w:cs="Arial"/>
                <w:sz w:val="18"/>
                <w:szCs w:val="18"/>
              </w:rPr>
              <w:t>reikia</w:t>
            </w:r>
            <w:proofErr w:type="spellEnd"/>
            <w:r w:rsidR="009B4372" w:rsidRPr="008F2081">
              <w:rPr>
                <w:rFonts w:cs="Arial"/>
                <w:sz w:val="18"/>
                <w:szCs w:val="18"/>
              </w:rPr>
              <w:t xml:space="preserve"> jo </w:t>
            </w:r>
            <w:proofErr w:type="spellStart"/>
            <w:r w:rsidR="009B4372" w:rsidRPr="008F2081">
              <w:rPr>
                <w:rFonts w:cs="Arial"/>
                <w:sz w:val="18"/>
                <w:szCs w:val="18"/>
              </w:rPr>
              <w:t>patirties</w:t>
            </w:r>
            <w:proofErr w:type="spellEnd"/>
            <w:r w:rsidR="009B4372" w:rsidRPr="008F2081">
              <w:rPr>
                <w:rFonts w:cs="Arial"/>
                <w:sz w:val="18"/>
                <w:szCs w:val="18"/>
              </w:rPr>
              <w:t xml:space="preserve">. </w:t>
            </w:r>
            <w:proofErr w:type="spellStart"/>
            <w:r w:rsidR="009B4372" w:rsidRPr="008F2081">
              <w:rPr>
                <w:rFonts w:cs="Arial"/>
                <w:sz w:val="18"/>
                <w:szCs w:val="18"/>
              </w:rPr>
              <w:t>Subtiekėjui</w:t>
            </w:r>
            <w:proofErr w:type="spellEnd"/>
            <w:r w:rsidR="009B4372" w:rsidRPr="008F2081">
              <w:rPr>
                <w:rFonts w:cs="Arial"/>
                <w:sz w:val="18"/>
                <w:szCs w:val="18"/>
              </w:rPr>
              <w:t xml:space="preserve">, </w:t>
            </w:r>
            <w:proofErr w:type="spellStart"/>
            <w:r w:rsidR="009B4372" w:rsidRPr="008F2081">
              <w:rPr>
                <w:rFonts w:cs="Arial"/>
                <w:sz w:val="18"/>
                <w:szCs w:val="18"/>
              </w:rPr>
              <w:t>kurio</w:t>
            </w:r>
            <w:proofErr w:type="spellEnd"/>
            <w:r w:rsidR="009B4372"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9B4372" w:rsidRPr="008F2081">
              <w:rPr>
                <w:rFonts w:cs="Arial"/>
                <w:sz w:val="18"/>
                <w:szCs w:val="18"/>
              </w:rPr>
              <w:t>pajėgumais</w:t>
            </w:r>
            <w:proofErr w:type="spellEnd"/>
            <w:r w:rsidR="009B4372"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9B4372" w:rsidRPr="008F2081">
              <w:rPr>
                <w:rFonts w:cs="Arial"/>
                <w:sz w:val="18"/>
                <w:szCs w:val="18"/>
              </w:rPr>
              <w:t>nesiremiama</w:t>
            </w:r>
            <w:proofErr w:type="spellEnd"/>
            <w:r w:rsidR="009B4372" w:rsidRPr="008F2081">
              <w:rPr>
                <w:rFonts w:cs="Arial"/>
                <w:sz w:val="18"/>
                <w:szCs w:val="18"/>
              </w:rPr>
              <w:t xml:space="preserve">, </w:t>
            </w:r>
            <w:proofErr w:type="spellStart"/>
            <w:r w:rsidR="009B4372" w:rsidRPr="008F2081">
              <w:rPr>
                <w:rFonts w:cs="Arial"/>
                <w:sz w:val="18"/>
                <w:szCs w:val="18"/>
              </w:rPr>
              <w:t>reikalavimas</w:t>
            </w:r>
            <w:proofErr w:type="spellEnd"/>
            <w:r w:rsidR="009B4372" w:rsidRPr="008F208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9B4372" w:rsidRPr="008F2081">
              <w:rPr>
                <w:rFonts w:cs="Arial"/>
                <w:sz w:val="18"/>
                <w:szCs w:val="18"/>
              </w:rPr>
              <w:t>netaikomas</w:t>
            </w:r>
            <w:proofErr w:type="spellEnd"/>
            <w:r w:rsidR="009B4372" w:rsidRPr="008F2081">
              <w:rPr>
                <w:rFonts w:cs="Arial"/>
                <w:sz w:val="18"/>
                <w:szCs w:val="18"/>
              </w:rPr>
              <w:t>.</w:t>
            </w:r>
          </w:p>
        </w:tc>
      </w:tr>
    </w:tbl>
    <w:p w14:paraId="379F1DE9" w14:textId="77777777" w:rsidR="009B4372" w:rsidRPr="008F2081" w:rsidRDefault="009B4372" w:rsidP="008F2081">
      <w:pPr>
        <w:rPr>
          <w:rFonts w:cs="Arial"/>
          <w:sz w:val="18"/>
          <w:szCs w:val="18"/>
        </w:rPr>
      </w:pPr>
    </w:p>
    <w:sectPr w:rsidR="009B4372" w:rsidRPr="008F2081" w:rsidSect="00034616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07281" w14:textId="77777777" w:rsidR="00B90465" w:rsidRDefault="00B90465" w:rsidP="0076078B">
      <w:pPr>
        <w:spacing w:after="0"/>
      </w:pPr>
      <w:r>
        <w:separator/>
      </w:r>
    </w:p>
  </w:endnote>
  <w:endnote w:type="continuationSeparator" w:id="0">
    <w:p w14:paraId="3D4B423B" w14:textId="77777777" w:rsidR="00B90465" w:rsidRDefault="00B90465" w:rsidP="007607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869C8" w14:textId="77777777" w:rsidR="00B90465" w:rsidRDefault="00B90465" w:rsidP="0076078B">
      <w:pPr>
        <w:spacing w:after="0"/>
      </w:pPr>
      <w:r>
        <w:separator/>
      </w:r>
    </w:p>
  </w:footnote>
  <w:footnote w:type="continuationSeparator" w:id="0">
    <w:p w14:paraId="7FD48D82" w14:textId="77777777" w:rsidR="00B90465" w:rsidRDefault="00B90465" w:rsidP="0076078B">
      <w:pPr>
        <w:spacing w:after="0"/>
      </w:pPr>
      <w:r>
        <w:continuationSeparator/>
      </w:r>
    </w:p>
  </w:footnote>
  <w:footnote w:id="1">
    <w:p w14:paraId="7ACD4BA5" w14:textId="5DD10655" w:rsidR="0076078B" w:rsidRPr="0076078B" w:rsidRDefault="0076078B" w:rsidP="00536BBC">
      <w:pPr>
        <w:pStyle w:val="Puslapioinaostekstas"/>
        <w:jc w:val="both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="001A537D" w:rsidRPr="00536BBC">
        <w:rPr>
          <w:lang w:val="lt-LT"/>
        </w:rPr>
        <w:t xml:space="preserve">sąvoka „per paskutinius 5 (penkis) metus“ reiškia terminą, skaičiuojamą nuo paskutinės pasiūlymo pateikimo termino dienos skaičiuojant atgal pilnais metais. Pavyzdžiui, jeigu pasiūlymo pateikimo termino paskutinė diena yra 2026 m. gegužės 1 d., tuomet „per paskutinius </w:t>
      </w:r>
      <w:r w:rsidR="00973209" w:rsidRPr="00536BBC">
        <w:rPr>
          <w:lang w:val="lt-LT"/>
        </w:rPr>
        <w:t>5</w:t>
      </w:r>
      <w:r w:rsidR="001A537D" w:rsidRPr="00536BBC">
        <w:rPr>
          <w:lang w:val="lt-LT"/>
        </w:rPr>
        <w:t xml:space="preserve"> (</w:t>
      </w:r>
      <w:r w:rsidR="00973209" w:rsidRPr="00536BBC">
        <w:rPr>
          <w:lang w:val="lt-LT"/>
        </w:rPr>
        <w:t>penkis</w:t>
      </w:r>
      <w:r w:rsidR="001A537D" w:rsidRPr="00536BBC">
        <w:rPr>
          <w:lang w:val="lt-LT"/>
        </w:rPr>
        <w:t>) metus“ reiškia laikotarpį nuo 202</w:t>
      </w:r>
      <w:r w:rsidR="00254C8B" w:rsidRPr="00536BBC">
        <w:rPr>
          <w:lang w:val="lt-LT"/>
        </w:rPr>
        <w:t>1</w:t>
      </w:r>
      <w:r w:rsidR="001A537D" w:rsidRPr="00536BBC">
        <w:rPr>
          <w:lang w:val="lt-LT"/>
        </w:rPr>
        <w:t xml:space="preserve"> m. balandžio 30 d. iki 2026 m. balandžio 30 d. imtinai.</w:t>
      </w:r>
    </w:p>
  </w:footnote>
  <w:footnote w:id="2">
    <w:p w14:paraId="00798AD6" w14:textId="5CF73D49" w:rsidR="0026274F" w:rsidRPr="00846EDA" w:rsidRDefault="0026274F" w:rsidP="00846EDA">
      <w:pPr>
        <w:pStyle w:val="Puslapioinaostekstas"/>
        <w:jc w:val="both"/>
        <w:rPr>
          <w:lang w:val="lt-LT"/>
        </w:rPr>
      </w:pPr>
      <w:r>
        <w:rPr>
          <w:rStyle w:val="Puslapioinaosnuoroda"/>
        </w:rPr>
        <w:footnoteRef/>
      </w:r>
      <w:r w:rsidRPr="00846EDA">
        <w:rPr>
          <w:lang w:val="lt-LT"/>
        </w:rPr>
        <w:t xml:space="preserve"> </w:t>
      </w:r>
      <w:r w:rsidR="00846EDA" w:rsidRPr="00846EDA">
        <w:rPr>
          <w:lang w:val="lt-LT"/>
        </w:rPr>
        <w:t>sąvoka „per paskutinius 3 (trejus) metus“ reiškia terminą, skaičiuojamą nuo paskutinės pasiūlymo pateikimo termino dienos skaičiuojant atgal pilnais metais. Pavyzdžiui, jeigu pasiūlymo pateikimo termino paskutinė diena yra 2026 m. gegužės 1 d., tuomet „per paskutinius 3 (trejus) metus“ reiškia laikotarpį nuo 2023 m. balandžio 30 d. iki 2026 m. balandžio 30 d. imtinai.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raassunumeriai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raassunumeriai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raassunumeriai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83295536">
    <w:abstractNumId w:val="8"/>
  </w:num>
  <w:num w:numId="2" w16cid:durableId="1994141769">
    <w:abstractNumId w:val="6"/>
  </w:num>
  <w:num w:numId="3" w16cid:durableId="2144492899">
    <w:abstractNumId w:val="5"/>
  </w:num>
  <w:num w:numId="4" w16cid:durableId="1847209981">
    <w:abstractNumId w:val="4"/>
  </w:num>
  <w:num w:numId="5" w16cid:durableId="91096735">
    <w:abstractNumId w:val="7"/>
  </w:num>
  <w:num w:numId="6" w16cid:durableId="974290544">
    <w:abstractNumId w:val="3"/>
  </w:num>
  <w:num w:numId="7" w16cid:durableId="636685476">
    <w:abstractNumId w:val="2"/>
  </w:num>
  <w:num w:numId="8" w16cid:durableId="754984235">
    <w:abstractNumId w:val="1"/>
  </w:num>
  <w:num w:numId="9" w16cid:durableId="17907763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2DE9"/>
    <w:rsid w:val="00031EA5"/>
    <w:rsid w:val="0003421C"/>
    <w:rsid w:val="00034616"/>
    <w:rsid w:val="0006063C"/>
    <w:rsid w:val="000865A2"/>
    <w:rsid w:val="00107707"/>
    <w:rsid w:val="0015074B"/>
    <w:rsid w:val="00163335"/>
    <w:rsid w:val="00187709"/>
    <w:rsid w:val="00187F2D"/>
    <w:rsid w:val="001A537D"/>
    <w:rsid w:val="001C0121"/>
    <w:rsid w:val="00226F5C"/>
    <w:rsid w:val="00250B2B"/>
    <w:rsid w:val="00254C8B"/>
    <w:rsid w:val="0026274F"/>
    <w:rsid w:val="002841E9"/>
    <w:rsid w:val="00292AD3"/>
    <w:rsid w:val="0029639D"/>
    <w:rsid w:val="002A79A5"/>
    <w:rsid w:val="002B18FC"/>
    <w:rsid w:val="002F4E63"/>
    <w:rsid w:val="002F6732"/>
    <w:rsid w:val="0030068D"/>
    <w:rsid w:val="0031591D"/>
    <w:rsid w:val="00326F90"/>
    <w:rsid w:val="003310D7"/>
    <w:rsid w:val="003A05A7"/>
    <w:rsid w:val="003C1482"/>
    <w:rsid w:val="003D1D21"/>
    <w:rsid w:val="00424F9B"/>
    <w:rsid w:val="004722DA"/>
    <w:rsid w:val="00473CB5"/>
    <w:rsid w:val="004E5FE0"/>
    <w:rsid w:val="00502CB4"/>
    <w:rsid w:val="00502F11"/>
    <w:rsid w:val="0051142E"/>
    <w:rsid w:val="005312BB"/>
    <w:rsid w:val="00536BBC"/>
    <w:rsid w:val="005431FA"/>
    <w:rsid w:val="005B3FCA"/>
    <w:rsid w:val="00632176"/>
    <w:rsid w:val="0064453A"/>
    <w:rsid w:val="00701395"/>
    <w:rsid w:val="00701ECC"/>
    <w:rsid w:val="00714743"/>
    <w:rsid w:val="0076078B"/>
    <w:rsid w:val="007A49D7"/>
    <w:rsid w:val="007B5E61"/>
    <w:rsid w:val="007C0134"/>
    <w:rsid w:val="007C4E77"/>
    <w:rsid w:val="007C4F7E"/>
    <w:rsid w:val="00822F80"/>
    <w:rsid w:val="00846EDA"/>
    <w:rsid w:val="008F2081"/>
    <w:rsid w:val="00906954"/>
    <w:rsid w:val="009402A9"/>
    <w:rsid w:val="00973209"/>
    <w:rsid w:val="009A4876"/>
    <w:rsid w:val="009A4CE4"/>
    <w:rsid w:val="009B4372"/>
    <w:rsid w:val="00A07B4B"/>
    <w:rsid w:val="00A34EED"/>
    <w:rsid w:val="00A448E0"/>
    <w:rsid w:val="00A8657A"/>
    <w:rsid w:val="00AA1D8D"/>
    <w:rsid w:val="00B47730"/>
    <w:rsid w:val="00B90465"/>
    <w:rsid w:val="00C00A66"/>
    <w:rsid w:val="00C760E6"/>
    <w:rsid w:val="00CB0664"/>
    <w:rsid w:val="00CC1D32"/>
    <w:rsid w:val="00D03AB4"/>
    <w:rsid w:val="00D14AED"/>
    <w:rsid w:val="00D55C97"/>
    <w:rsid w:val="00DD41A6"/>
    <w:rsid w:val="00F31F3E"/>
    <w:rsid w:val="00F3614F"/>
    <w:rsid w:val="00F45D3C"/>
    <w:rsid w:val="00FC693F"/>
    <w:rsid w:val="00FF3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0E4893"/>
  <w14:defaultImageDpi w14:val="300"/>
  <w15:docId w15:val="{CCF2226C-13F7-4935-AB79-2577D6518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C693F"/>
    <w:pPr>
      <w:spacing w:after="60" w:line="240" w:lineRule="auto"/>
    </w:pPr>
    <w:rPr>
      <w:rFonts w:ascii="Arial" w:eastAsia="Arial" w:hAnsi="Arial"/>
      <w:sz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618BF"/>
  </w:style>
  <w:style w:type="paragraph" w:styleId="Porat">
    <w:name w:val="footer"/>
    <w:basedOn w:val="prastasis"/>
    <w:link w:val="PoratDiagrama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618BF"/>
  </w:style>
  <w:style w:type="paragraph" w:styleId="Betarp">
    <w:name w:val="No Spacing"/>
    <w:uiPriority w:val="1"/>
    <w:qFormat/>
    <w:rsid w:val="00FC693F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punktai"/>
    <w:basedOn w:val="prastasis"/>
    <w:link w:val="SraopastraipaDiagrama"/>
    <w:uiPriority w:val="34"/>
    <w:qFormat/>
    <w:rsid w:val="00FC693F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iPriority w:val="99"/>
    <w:unhideWhenUsed/>
    <w:rsid w:val="00AA1D8D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AA1D8D"/>
  </w:style>
  <w:style w:type="paragraph" w:styleId="Pagrindinistekstas2">
    <w:name w:val="Body Text 2"/>
    <w:basedOn w:val="prastasis"/>
    <w:link w:val="Pagrindinistekstas2Diagrama"/>
    <w:uiPriority w:val="99"/>
    <w:unhideWhenUsed/>
    <w:rsid w:val="00AA1D8D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AA1D8D"/>
  </w:style>
  <w:style w:type="paragraph" w:styleId="Pagrindinistekstas3">
    <w:name w:val="Body Text 3"/>
    <w:basedOn w:val="prastasis"/>
    <w:link w:val="Pagrindinistekstas3Diagrama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AA1D8D"/>
    <w:rPr>
      <w:sz w:val="16"/>
      <w:szCs w:val="16"/>
    </w:rPr>
  </w:style>
  <w:style w:type="paragraph" w:styleId="Sraas">
    <w:name w:val="List"/>
    <w:basedOn w:val="prastasis"/>
    <w:uiPriority w:val="99"/>
    <w:unhideWhenUsed/>
    <w:rsid w:val="00AA1D8D"/>
    <w:pPr>
      <w:ind w:left="360" w:hanging="360"/>
      <w:contextualSpacing/>
    </w:pPr>
  </w:style>
  <w:style w:type="paragraph" w:styleId="Sraas2">
    <w:name w:val="List 2"/>
    <w:basedOn w:val="prastasis"/>
    <w:uiPriority w:val="99"/>
    <w:unhideWhenUsed/>
    <w:rsid w:val="00326F90"/>
    <w:pPr>
      <w:ind w:left="720" w:hanging="360"/>
      <w:contextualSpacing/>
    </w:pPr>
  </w:style>
  <w:style w:type="paragraph" w:styleId="Sraas3">
    <w:name w:val="List 3"/>
    <w:basedOn w:val="prastasis"/>
    <w:uiPriority w:val="99"/>
    <w:unhideWhenUsed/>
    <w:rsid w:val="00326F90"/>
    <w:pPr>
      <w:ind w:left="1080" w:hanging="360"/>
      <w:contextualSpacing/>
    </w:pPr>
  </w:style>
  <w:style w:type="paragraph" w:styleId="Sraassuenkleliais">
    <w:name w:val="List Bullet"/>
    <w:basedOn w:val="prastasis"/>
    <w:uiPriority w:val="99"/>
    <w:unhideWhenUsed/>
    <w:rsid w:val="00326F90"/>
    <w:pPr>
      <w:numPr>
        <w:numId w:val="1"/>
      </w:numPr>
      <w:contextualSpacing/>
    </w:pPr>
  </w:style>
  <w:style w:type="paragraph" w:styleId="Sraassuenkleliais2">
    <w:name w:val="List Bullet 2"/>
    <w:basedOn w:val="prastasis"/>
    <w:uiPriority w:val="99"/>
    <w:unhideWhenUsed/>
    <w:rsid w:val="00326F90"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unhideWhenUsed/>
    <w:rsid w:val="00326F90"/>
    <w:pPr>
      <w:numPr>
        <w:numId w:val="3"/>
      </w:numPr>
      <w:contextualSpacing/>
    </w:pPr>
  </w:style>
  <w:style w:type="paragraph" w:styleId="Sraassunumeriais">
    <w:name w:val="List Number"/>
    <w:basedOn w:val="prastasis"/>
    <w:uiPriority w:val="99"/>
    <w:unhideWhenUsed/>
    <w:rsid w:val="00326F90"/>
    <w:pPr>
      <w:numPr>
        <w:numId w:val="5"/>
      </w:numPr>
      <w:contextualSpacing/>
    </w:pPr>
  </w:style>
  <w:style w:type="paragraph" w:styleId="Sraassunumeriais2">
    <w:name w:val="List Number 2"/>
    <w:basedOn w:val="prastasis"/>
    <w:uiPriority w:val="99"/>
    <w:unhideWhenUsed/>
    <w:rsid w:val="0029639D"/>
    <w:pPr>
      <w:numPr>
        <w:numId w:val="6"/>
      </w:numPr>
      <w:contextualSpacing/>
    </w:pPr>
  </w:style>
  <w:style w:type="paragraph" w:styleId="Sraassunumeriais3">
    <w:name w:val="List Number 3"/>
    <w:basedOn w:val="prastasis"/>
    <w:uiPriority w:val="99"/>
    <w:unhideWhenUsed/>
    <w:rsid w:val="0029639D"/>
    <w:pPr>
      <w:numPr>
        <w:numId w:val="7"/>
      </w:numPr>
      <w:contextualSpacing/>
    </w:pPr>
  </w:style>
  <w:style w:type="paragraph" w:styleId="Sraotsinys">
    <w:name w:val="List Continue"/>
    <w:basedOn w:val="prastasis"/>
    <w:uiPriority w:val="99"/>
    <w:unhideWhenUsed/>
    <w:rsid w:val="0029639D"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unhideWhenUsed/>
    <w:rsid w:val="0029639D"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unhideWhenUsed/>
    <w:rsid w:val="0029639D"/>
    <w:pPr>
      <w:spacing w:after="120"/>
      <w:ind w:left="1080"/>
      <w:contextualSpacing/>
    </w:pPr>
  </w:style>
  <w:style w:type="paragraph" w:styleId="Makrokomandostekstas">
    <w:name w:val="macro"/>
    <w:link w:val="MakrokomandostekstasDiagrama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rsid w:val="0029639D"/>
    <w:rPr>
      <w:rFonts w:ascii="Courier" w:hAnsi="Courier"/>
      <w:sz w:val="20"/>
      <w:szCs w:val="2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C693F"/>
    <w:rPr>
      <w:i/>
      <w:iCs/>
      <w:color w:val="000000" w:themeColor="text1"/>
    </w:rPr>
  </w:style>
  <w:style w:type="character" w:customStyle="1" w:styleId="CitataDiagrama">
    <w:name w:val="Citata Diagrama"/>
    <w:basedOn w:val="Numatytasispastraiposriftas"/>
    <w:link w:val="Citata"/>
    <w:uiPriority w:val="29"/>
    <w:rsid w:val="00FC693F"/>
    <w:rPr>
      <w:i/>
      <w:iCs/>
      <w:color w:val="000000" w:themeColor="text1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character" w:styleId="Grietas">
    <w:name w:val="Strong"/>
    <w:basedOn w:val="Numatytasispastraiposriftas"/>
    <w:uiPriority w:val="22"/>
    <w:qFormat/>
    <w:rsid w:val="00FC693F"/>
    <w:rPr>
      <w:b/>
      <w:bCs/>
    </w:rPr>
  </w:style>
  <w:style w:type="character" w:styleId="Emfaz">
    <w:name w:val="Emphasis"/>
    <w:basedOn w:val="Numatytasispastraiposriftas"/>
    <w:uiPriority w:val="20"/>
    <w:qFormat/>
    <w:rsid w:val="00FC693F"/>
    <w:rPr>
      <w:i/>
      <w:iCs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C693F"/>
    <w:rPr>
      <w:b/>
      <w:bCs/>
      <w:i/>
      <w:iCs/>
      <w:color w:val="4F81BD" w:themeColor="accent1"/>
    </w:rPr>
  </w:style>
  <w:style w:type="character" w:styleId="Nerykuspabraukimas">
    <w:name w:val="Subtle Emphasis"/>
    <w:basedOn w:val="Numatytasispastraiposriftas"/>
    <w:uiPriority w:val="19"/>
    <w:qFormat/>
    <w:rsid w:val="00FC693F"/>
    <w:rPr>
      <w:i/>
      <w:iCs/>
      <w:color w:val="808080" w:themeColor="text1" w:themeTint="7F"/>
    </w:rPr>
  </w:style>
  <w:style w:type="character" w:styleId="Rykuspabraukimas">
    <w:name w:val="Intense Emphasis"/>
    <w:basedOn w:val="Numatytasispastraiposriftas"/>
    <w:uiPriority w:val="21"/>
    <w:qFormat/>
    <w:rsid w:val="00FC693F"/>
    <w:rPr>
      <w:b/>
      <w:bCs/>
      <w:i/>
      <w:iCs/>
      <w:color w:val="4F81BD" w:themeColor="accent1"/>
    </w:rPr>
  </w:style>
  <w:style w:type="character" w:styleId="Nerykinuoroda">
    <w:name w:val="Subtle Reference"/>
    <w:basedOn w:val="Numatytasispastraiposriftas"/>
    <w:uiPriority w:val="31"/>
    <w:qFormat/>
    <w:rsid w:val="00FC693F"/>
    <w:rPr>
      <w:smallCaps/>
      <w:color w:val="C0504D" w:themeColor="accent2"/>
      <w:u w:val="single"/>
    </w:rPr>
  </w:style>
  <w:style w:type="character" w:styleId="Rykinuoroda">
    <w:name w:val="Intense Reference"/>
    <w:basedOn w:val="Numatytasispastraiposriftas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gospavadinimas">
    <w:name w:val="Book Title"/>
    <w:basedOn w:val="Numatytasispastraiposriftas"/>
    <w:uiPriority w:val="33"/>
    <w:qFormat/>
    <w:rsid w:val="00FC693F"/>
    <w:rPr>
      <w:b/>
      <w:bCs/>
      <w:smallCaps/>
      <w:spacing w:val="5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FC693F"/>
    <w:pPr>
      <w:outlineLvl w:val="9"/>
    </w:pPr>
  </w:style>
  <w:style w:type="table" w:styleId="Lentelstinklelis">
    <w:name w:val="Table Grid"/>
    <w:basedOn w:val="prastojilente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esusisspalvinimas">
    <w:name w:val="Light Shading"/>
    <w:basedOn w:val="prastojilent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esussraas">
    <w:name w:val="Light List"/>
    <w:basedOn w:val="prastojilent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tinklelis">
    <w:name w:val="Light Grid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vidutinisspalvinimas">
    <w:name w:val="Medium Shading 1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vidutinissraas">
    <w:name w:val="Medium List 1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tinklelis">
    <w:name w:val="Medium Grid 1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amsussraas">
    <w:name w:val="Dark List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palvotasspalvinimas">
    <w:name w:val="Colorful Shading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raas">
    <w:name w:val="Colorful List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tinklelis">
    <w:name w:val="Colorful Grid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ipersaitas">
    <w:name w:val="Hyperlink"/>
    <w:aliases w:val="Alna"/>
    <w:basedOn w:val="Numatytasispastraiposriftas"/>
    <w:uiPriority w:val="99"/>
    <w:unhideWhenUsed/>
    <w:rsid w:val="00107707"/>
    <w:rPr>
      <w:color w:val="0000FF"/>
      <w:u w:val="singl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701ECC"/>
    <w:rPr>
      <w:rFonts w:ascii="Arial" w:eastAsia="Arial" w:hAnsi="Arial"/>
      <w:sz w:val="20"/>
    </w:rPr>
  </w:style>
  <w:style w:type="paragraph" w:styleId="prastasiniatinklio">
    <w:name w:val="Normal (Web)"/>
    <w:basedOn w:val="prastasis"/>
    <w:uiPriority w:val="99"/>
    <w:rsid w:val="00DD41A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4"/>
      <w:szCs w:val="24"/>
      <w:lang w:val="en-GB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76078B"/>
    <w:pPr>
      <w:spacing w:after="0"/>
    </w:pPr>
    <w:rPr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76078B"/>
    <w:rPr>
      <w:rFonts w:ascii="Arial" w:eastAsia="Arial" w:hAnsi="Arial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76078B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C148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C1482"/>
    <w:rPr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C1482"/>
    <w:rPr>
      <w:rFonts w:ascii="Arial" w:eastAsia="Arial" w:hAnsi="Arial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C148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C1482"/>
    <w:rPr>
      <w:rFonts w:ascii="Arial" w:eastAsia="Arial" w:hAnsi="Arial"/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3C1482"/>
    <w:pPr>
      <w:spacing w:after="0" w:line="240" w:lineRule="auto"/>
    </w:pPr>
    <w:rPr>
      <w:rFonts w:ascii="Arial" w:eastAsia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creditation-services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3356</Words>
  <Characters>1914</Characters>
  <Application>Microsoft Office Word</Application>
  <DocSecurity>0</DocSecurity>
  <Lines>15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5260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Edita Danupienė | VMU</cp:lastModifiedBy>
  <cp:revision>5</cp:revision>
  <dcterms:created xsi:type="dcterms:W3CDTF">2026-08-03T09:36:00Z</dcterms:created>
  <dcterms:modified xsi:type="dcterms:W3CDTF">2026-08-11T10:29:00Z</dcterms:modified>
  <cp:category/>
</cp:coreProperties>
</file>