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4BC559" w14:textId="77777777" w:rsidR="00BF22CD" w:rsidRDefault="00F92C81">
      <w:pPr>
        <w:jc w:val="center"/>
      </w:pPr>
      <w:r>
        <w:rPr>
          <w:b/>
          <w:sz w:val="24"/>
        </w:rPr>
        <w:t>I PIRKIMO DALIS</w:t>
      </w:r>
      <w:r>
        <w:rPr>
          <w:b/>
          <w:sz w:val="24"/>
        </w:rPr>
        <w:br/>
        <w:t>TRANSPORTO PRIEMONIŲ VALDYTOJŲ CIVILINĖS ATSAKOMYBĖS PRIVALOMOJO DRAUDIMO (TPVCA) PASLAUGŲ PIRKIMO TECHNINĖ SPECIFIKACIJA</w:t>
      </w:r>
    </w:p>
    <w:p w14:paraId="5DDEA91E" w14:textId="77777777" w:rsidR="00BF22CD" w:rsidRDefault="00F92C81">
      <w:pPr>
        <w:pStyle w:val="Heading1"/>
      </w:pPr>
      <w:r>
        <w:t>1. PIRKIMO OBJEKTAS</w:t>
      </w:r>
    </w:p>
    <w:p w14:paraId="420AD02C" w14:textId="77777777" w:rsidR="00BF22CD" w:rsidRDefault="00F92C81">
      <w:r>
        <w:t>1.1. Draudėjas (toliau – Užsakovas) – Perkančioji organizacija, perkanti transporto priemonių valdytojų civilinės atsakomybės privalomojo draudimo paslaugas.</w:t>
      </w:r>
    </w:p>
    <w:p w14:paraId="33E0ED85" w14:textId="77777777" w:rsidR="00BF22CD" w:rsidRDefault="00F92C81">
      <w:r>
        <w:t xml:space="preserve">1.2. </w:t>
      </w:r>
      <w:proofErr w:type="spellStart"/>
      <w:r>
        <w:t>Draudikas</w:t>
      </w:r>
      <w:proofErr w:type="spellEnd"/>
      <w:r>
        <w:t xml:space="preserve"> (</w:t>
      </w:r>
      <w:proofErr w:type="spellStart"/>
      <w:r>
        <w:t>toliau</w:t>
      </w:r>
      <w:proofErr w:type="spellEnd"/>
      <w:r>
        <w:t xml:space="preserve"> – </w:t>
      </w:r>
      <w:proofErr w:type="spellStart"/>
      <w:r w:rsidR="00456AC3">
        <w:t>Paslaugų</w:t>
      </w:r>
      <w:proofErr w:type="spellEnd"/>
      <w:r w:rsidR="00456AC3">
        <w:t xml:space="preserve"> </w:t>
      </w:r>
      <w:proofErr w:type="spellStart"/>
      <w:r w:rsidR="00456AC3">
        <w:t>teikėjas</w:t>
      </w:r>
      <w:proofErr w:type="spellEnd"/>
      <w:r>
        <w:t xml:space="preserve">) – </w:t>
      </w:r>
      <w:proofErr w:type="spellStart"/>
      <w:r>
        <w:t>draudimo</w:t>
      </w:r>
      <w:proofErr w:type="spellEnd"/>
      <w:r>
        <w:t xml:space="preserve"> </w:t>
      </w:r>
      <w:proofErr w:type="spellStart"/>
      <w:r>
        <w:t>bendrovė</w:t>
      </w:r>
      <w:proofErr w:type="spellEnd"/>
      <w:r>
        <w:t>, su kuria pagal pirkimo rezultatus bus sudaryta transporto priemonių valdytojų civilinės atsakomybės privalomojo draudimo paslaugų sutartis.</w:t>
      </w:r>
    </w:p>
    <w:p w14:paraId="5704D05F" w14:textId="77777777" w:rsidR="00BF22CD" w:rsidRDefault="00F92C81">
      <w:r>
        <w:t>1.3. Paslaugos – transporto priemonių valdytojų civilinės atsakomybės privalomasis draudimas (toliau – TPVCA).</w:t>
      </w:r>
    </w:p>
    <w:p w14:paraId="6EBAAA2B" w14:textId="77777777" w:rsidR="00BF22CD" w:rsidRDefault="00F92C81">
      <w:r>
        <w:t>1.4. Draudimo sąlygos turi atitikti Lietuvos Respublikos transporto priemonių valdytojų civilinės atsakomybės privalomojo draudimo įstatymo ir kitų draudimo apsaugos galiojimo metu taikomų teisės aktų reikalavimus.</w:t>
      </w:r>
    </w:p>
    <w:p w14:paraId="0A1F35C6" w14:textId="77777777" w:rsidR="00BF22CD" w:rsidRDefault="00F92C81">
      <w:r>
        <w:t>1.5. TPVCA draudimu draudžiamos transporto priemonės ir jų duomenys nurodyti šios Techninės specifikacijos priede „TPVCA draudžiamų transporto priemonių sąrašas“.</w:t>
      </w:r>
    </w:p>
    <w:p w14:paraId="6A5EB409" w14:textId="77777777" w:rsidR="00BF22CD" w:rsidRDefault="00F92C81">
      <w:r>
        <w:t>1.6. Transporto priemonės sąraše nurodomos pagal jų tipą ir faktinę naudojimo paskirtį. Mokomosios transporto priemonės pažymimos paskirtimi „Mokymas vairuoti“.</w:t>
      </w:r>
    </w:p>
    <w:p w14:paraId="4E2DA592" w14:textId="3918E435" w:rsidR="00BF22CD" w:rsidRPr="00A80EA8" w:rsidRDefault="00F92C81">
      <w:r>
        <w:t xml:space="preserve">1.7. </w:t>
      </w:r>
      <w:proofErr w:type="spellStart"/>
      <w:r w:rsidRPr="00A80EA8">
        <w:t>Draudžiamų</w:t>
      </w:r>
      <w:proofErr w:type="spellEnd"/>
      <w:r w:rsidRPr="00A80EA8">
        <w:t xml:space="preserve"> </w:t>
      </w:r>
      <w:proofErr w:type="spellStart"/>
      <w:r w:rsidRPr="00A80EA8">
        <w:t>transporto</w:t>
      </w:r>
      <w:proofErr w:type="spellEnd"/>
      <w:r w:rsidRPr="00A80EA8">
        <w:t xml:space="preserve"> </w:t>
      </w:r>
      <w:proofErr w:type="spellStart"/>
      <w:r w:rsidRPr="00A80EA8">
        <w:t>priemonių</w:t>
      </w:r>
      <w:proofErr w:type="spellEnd"/>
      <w:r w:rsidRPr="00A80EA8">
        <w:t xml:space="preserve"> </w:t>
      </w:r>
      <w:proofErr w:type="spellStart"/>
      <w:r w:rsidR="005B6ACD" w:rsidRPr="00A80EA8">
        <w:t>sąrašas</w:t>
      </w:r>
      <w:proofErr w:type="spellEnd"/>
      <w:r w:rsidRPr="00A80EA8">
        <w:t xml:space="preserve"> </w:t>
      </w:r>
      <w:proofErr w:type="spellStart"/>
      <w:r w:rsidRPr="00A80EA8">
        <w:t>yra</w:t>
      </w:r>
      <w:proofErr w:type="spellEnd"/>
      <w:r w:rsidRPr="00A80EA8">
        <w:t xml:space="preserve"> </w:t>
      </w:r>
      <w:proofErr w:type="spellStart"/>
      <w:r w:rsidRPr="00A80EA8">
        <w:t>preliminar</w:t>
      </w:r>
      <w:r w:rsidR="005B6ACD" w:rsidRPr="00A80EA8">
        <w:t>u</w:t>
      </w:r>
      <w:r w:rsidRPr="00A80EA8">
        <w:t>s</w:t>
      </w:r>
      <w:proofErr w:type="spellEnd"/>
      <w:r w:rsidRPr="00A80EA8">
        <w:t xml:space="preserve">. Užsakovas neįsipareigoja visą Sutarties </w:t>
      </w:r>
      <w:proofErr w:type="spellStart"/>
      <w:r w:rsidRPr="00A80EA8">
        <w:t>galiojimo</w:t>
      </w:r>
      <w:proofErr w:type="spellEnd"/>
      <w:r w:rsidRPr="00A80EA8">
        <w:t xml:space="preserve"> </w:t>
      </w:r>
      <w:proofErr w:type="spellStart"/>
      <w:r w:rsidRPr="00A80EA8">
        <w:t>laikotarpį</w:t>
      </w:r>
      <w:proofErr w:type="spellEnd"/>
      <w:r w:rsidRPr="00A80EA8">
        <w:t xml:space="preserve"> </w:t>
      </w:r>
      <w:proofErr w:type="spellStart"/>
      <w:r w:rsidRPr="00A80EA8">
        <w:t>išlaikyti</w:t>
      </w:r>
      <w:proofErr w:type="spellEnd"/>
      <w:r w:rsidRPr="00A80EA8">
        <w:t xml:space="preserve"> </w:t>
      </w:r>
      <w:proofErr w:type="spellStart"/>
      <w:r w:rsidRPr="00A80EA8">
        <w:t>nurodyt</w:t>
      </w:r>
      <w:r w:rsidR="005B6ACD" w:rsidRPr="00A80EA8">
        <w:t>ą</w:t>
      </w:r>
      <w:proofErr w:type="spellEnd"/>
      <w:r w:rsidRPr="00A80EA8">
        <w:t xml:space="preserve"> </w:t>
      </w:r>
      <w:proofErr w:type="spellStart"/>
      <w:r w:rsidRPr="00A80EA8">
        <w:t>transporto</w:t>
      </w:r>
      <w:proofErr w:type="spellEnd"/>
      <w:r w:rsidRPr="00A80EA8">
        <w:t xml:space="preserve"> </w:t>
      </w:r>
      <w:proofErr w:type="spellStart"/>
      <w:r w:rsidRPr="00A80EA8">
        <w:t>priemonių</w:t>
      </w:r>
      <w:proofErr w:type="spellEnd"/>
      <w:r w:rsidRPr="00A80EA8">
        <w:t xml:space="preserve"> </w:t>
      </w:r>
      <w:proofErr w:type="spellStart"/>
      <w:r w:rsidRPr="00A80EA8">
        <w:t>skaiči</w:t>
      </w:r>
      <w:r w:rsidR="005B6ACD" w:rsidRPr="00A80EA8">
        <w:t>ų</w:t>
      </w:r>
      <w:proofErr w:type="spellEnd"/>
      <w:r w:rsidR="005B6ACD" w:rsidRPr="00A80EA8">
        <w:t>.</w:t>
      </w:r>
    </w:p>
    <w:p w14:paraId="4835A5E2" w14:textId="0318EDC6" w:rsidR="00BF22CD" w:rsidRPr="00A80EA8" w:rsidRDefault="00F92C81">
      <w:r w:rsidRPr="00A80EA8">
        <w:t xml:space="preserve">1.8. </w:t>
      </w:r>
      <w:proofErr w:type="spellStart"/>
      <w:r w:rsidR="00C175E0" w:rsidRPr="00A80EA8">
        <w:t>Sutarties</w:t>
      </w:r>
      <w:proofErr w:type="spellEnd"/>
      <w:r w:rsidR="00C175E0" w:rsidRPr="00A80EA8">
        <w:t xml:space="preserve"> </w:t>
      </w:r>
      <w:proofErr w:type="spellStart"/>
      <w:r w:rsidR="00C175E0" w:rsidRPr="00A80EA8">
        <w:t>galiojimo</w:t>
      </w:r>
      <w:proofErr w:type="spellEnd"/>
      <w:r w:rsidR="00C175E0" w:rsidRPr="00A80EA8">
        <w:t xml:space="preserve"> </w:t>
      </w:r>
      <w:proofErr w:type="spellStart"/>
      <w:r w:rsidR="00C175E0" w:rsidRPr="00A80EA8">
        <w:t>laikotarpiu</w:t>
      </w:r>
      <w:proofErr w:type="spellEnd"/>
      <w:r w:rsidR="00C175E0" w:rsidRPr="00A80EA8">
        <w:t xml:space="preserve"> </w:t>
      </w:r>
      <w:proofErr w:type="spellStart"/>
      <w:r w:rsidR="00C175E0" w:rsidRPr="00A80EA8">
        <w:t>Užsakovui</w:t>
      </w:r>
      <w:proofErr w:type="spellEnd"/>
      <w:r w:rsidR="00C175E0" w:rsidRPr="00A80EA8">
        <w:t xml:space="preserve"> </w:t>
      </w:r>
      <w:proofErr w:type="spellStart"/>
      <w:r w:rsidR="00C175E0" w:rsidRPr="00A80EA8">
        <w:t>įsigijus</w:t>
      </w:r>
      <w:proofErr w:type="spellEnd"/>
      <w:r w:rsidR="00C175E0" w:rsidRPr="00A80EA8">
        <w:t xml:space="preserve">, </w:t>
      </w:r>
      <w:proofErr w:type="spellStart"/>
      <w:r w:rsidR="00C175E0" w:rsidRPr="00A80EA8">
        <w:t>išsinuomojus</w:t>
      </w:r>
      <w:proofErr w:type="spellEnd"/>
      <w:r w:rsidR="00C175E0" w:rsidRPr="00A80EA8">
        <w:t xml:space="preserve"> </w:t>
      </w:r>
      <w:proofErr w:type="spellStart"/>
      <w:r w:rsidR="00C175E0" w:rsidRPr="00A80EA8">
        <w:t>ar</w:t>
      </w:r>
      <w:proofErr w:type="spellEnd"/>
      <w:r w:rsidR="00C175E0" w:rsidRPr="00A80EA8">
        <w:t xml:space="preserve"> </w:t>
      </w:r>
      <w:proofErr w:type="spellStart"/>
      <w:r w:rsidR="00C175E0" w:rsidRPr="00A80EA8">
        <w:t>kitu</w:t>
      </w:r>
      <w:proofErr w:type="spellEnd"/>
      <w:r w:rsidR="00C175E0" w:rsidRPr="00A80EA8">
        <w:t xml:space="preserve"> </w:t>
      </w:r>
      <w:proofErr w:type="spellStart"/>
      <w:r w:rsidR="00C175E0" w:rsidRPr="00A80EA8">
        <w:t>teisėtu</w:t>
      </w:r>
      <w:proofErr w:type="spellEnd"/>
      <w:r w:rsidR="00C175E0" w:rsidRPr="00A80EA8">
        <w:t xml:space="preserve"> </w:t>
      </w:r>
      <w:proofErr w:type="spellStart"/>
      <w:r w:rsidR="00C175E0" w:rsidRPr="00A80EA8">
        <w:t>pagrindu</w:t>
      </w:r>
      <w:proofErr w:type="spellEnd"/>
      <w:r w:rsidR="00C175E0" w:rsidRPr="00A80EA8">
        <w:t xml:space="preserve"> </w:t>
      </w:r>
      <w:proofErr w:type="spellStart"/>
      <w:r w:rsidR="00C175E0" w:rsidRPr="00A80EA8">
        <w:t>pradėjus</w:t>
      </w:r>
      <w:proofErr w:type="spellEnd"/>
      <w:r w:rsidR="00C175E0" w:rsidRPr="00A80EA8">
        <w:t xml:space="preserve"> </w:t>
      </w:r>
      <w:proofErr w:type="spellStart"/>
      <w:r w:rsidR="00C175E0" w:rsidRPr="00A80EA8">
        <w:t>valdyti</w:t>
      </w:r>
      <w:proofErr w:type="spellEnd"/>
      <w:r w:rsidR="00C175E0" w:rsidRPr="00A80EA8">
        <w:t xml:space="preserve"> </w:t>
      </w:r>
      <w:proofErr w:type="spellStart"/>
      <w:r w:rsidR="00C175E0" w:rsidRPr="00A80EA8">
        <w:t>naują</w:t>
      </w:r>
      <w:proofErr w:type="spellEnd"/>
      <w:r w:rsidR="00C175E0" w:rsidRPr="00A80EA8">
        <w:t xml:space="preserve"> </w:t>
      </w:r>
      <w:proofErr w:type="spellStart"/>
      <w:r w:rsidR="00C175E0" w:rsidRPr="00A80EA8">
        <w:t>transporto</w:t>
      </w:r>
      <w:proofErr w:type="spellEnd"/>
      <w:r w:rsidR="00C175E0" w:rsidRPr="00A80EA8">
        <w:t xml:space="preserve"> </w:t>
      </w:r>
      <w:proofErr w:type="spellStart"/>
      <w:r w:rsidR="00C175E0" w:rsidRPr="00A80EA8">
        <w:t>priemonę</w:t>
      </w:r>
      <w:proofErr w:type="spellEnd"/>
      <w:r w:rsidR="00C175E0" w:rsidRPr="00A80EA8">
        <w:t xml:space="preserve">, ji </w:t>
      </w:r>
      <w:proofErr w:type="spellStart"/>
      <w:r w:rsidR="00C175E0" w:rsidRPr="00A80EA8">
        <w:t>Užsakovo</w:t>
      </w:r>
      <w:proofErr w:type="spellEnd"/>
      <w:r w:rsidR="00C175E0" w:rsidRPr="00A80EA8">
        <w:t xml:space="preserve"> </w:t>
      </w:r>
      <w:proofErr w:type="spellStart"/>
      <w:r w:rsidR="00C175E0" w:rsidRPr="00A80EA8">
        <w:t>prašymu</w:t>
      </w:r>
      <w:proofErr w:type="spellEnd"/>
      <w:r w:rsidR="00C175E0" w:rsidRPr="00A80EA8">
        <w:t xml:space="preserve"> </w:t>
      </w:r>
      <w:proofErr w:type="spellStart"/>
      <w:r w:rsidR="00C175E0" w:rsidRPr="00A80EA8">
        <w:t>gali</w:t>
      </w:r>
      <w:proofErr w:type="spellEnd"/>
      <w:r w:rsidR="00C175E0" w:rsidRPr="00A80EA8">
        <w:t xml:space="preserve"> </w:t>
      </w:r>
      <w:proofErr w:type="spellStart"/>
      <w:r w:rsidR="00C175E0" w:rsidRPr="00A80EA8">
        <w:t>būti</w:t>
      </w:r>
      <w:proofErr w:type="spellEnd"/>
      <w:r w:rsidR="00C175E0" w:rsidRPr="00A80EA8">
        <w:t xml:space="preserve"> </w:t>
      </w:r>
      <w:proofErr w:type="spellStart"/>
      <w:r w:rsidR="00C175E0" w:rsidRPr="00A80EA8">
        <w:t>draudžiama</w:t>
      </w:r>
      <w:proofErr w:type="spellEnd"/>
      <w:r w:rsidR="00C175E0" w:rsidRPr="00A80EA8">
        <w:t xml:space="preserve"> </w:t>
      </w:r>
      <w:proofErr w:type="spellStart"/>
      <w:r w:rsidR="00C175E0" w:rsidRPr="00A80EA8">
        <w:t>pagal</w:t>
      </w:r>
      <w:proofErr w:type="spellEnd"/>
      <w:r w:rsidR="00C175E0" w:rsidRPr="00A80EA8">
        <w:t xml:space="preserve"> </w:t>
      </w:r>
      <w:proofErr w:type="spellStart"/>
      <w:r w:rsidR="00C175E0" w:rsidRPr="00A80EA8">
        <w:t>Sutartį</w:t>
      </w:r>
      <w:proofErr w:type="spellEnd"/>
      <w:r w:rsidR="00C175E0" w:rsidRPr="00A80EA8">
        <w:t xml:space="preserve">, </w:t>
      </w:r>
      <w:proofErr w:type="spellStart"/>
      <w:r w:rsidR="00C175E0" w:rsidRPr="00A80EA8">
        <w:t>neviršijant</w:t>
      </w:r>
      <w:proofErr w:type="spellEnd"/>
      <w:r w:rsidR="00C175E0" w:rsidRPr="00A80EA8">
        <w:t xml:space="preserve"> </w:t>
      </w:r>
      <w:proofErr w:type="spellStart"/>
      <w:r w:rsidR="00C175E0" w:rsidRPr="00A80EA8">
        <w:t>nustatytos</w:t>
      </w:r>
      <w:proofErr w:type="spellEnd"/>
      <w:r w:rsidR="00C175E0" w:rsidRPr="00A80EA8">
        <w:t xml:space="preserve"> </w:t>
      </w:r>
      <w:proofErr w:type="spellStart"/>
      <w:r w:rsidR="00C175E0" w:rsidRPr="00A80EA8">
        <w:t>maksimalios</w:t>
      </w:r>
      <w:proofErr w:type="spellEnd"/>
      <w:r w:rsidR="00C175E0" w:rsidRPr="00A80EA8">
        <w:t xml:space="preserve"> </w:t>
      </w:r>
      <w:proofErr w:type="spellStart"/>
      <w:r w:rsidR="005B6ACD" w:rsidRPr="00A80EA8">
        <w:t>sutarties</w:t>
      </w:r>
      <w:proofErr w:type="spellEnd"/>
      <w:r w:rsidR="005B6ACD" w:rsidRPr="00A80EA8">
        <w:t xml:space="preserve"> </w:t>
      </w:r>
      <w:proofErr w:type="spellStart"/>
      <w:r w:rsidR="005B6ACD" w:rsidRPr="00A80EA8">
        <w:t>kainos</w:t>
      </w:r>
      <w:proofErr w:type="spellEnd"/>
      <w:r w:rsidR="00C175E0" w:rsidRPr="00A80EA8">
        <w:t xml:space="preserve">. </w:t>
      </w:r>
      <w:proofErr w:type="spellStart"/>
      <w:r w:rsidR="00C175E0" w:rsidRPr="00A80EA8">
        <w:t>Naujai</w:t>
      </w:r>
      <w:proofErr w:type="spellEnd"/>
      <w:r w:rsidR="00C175E0" w:rsidRPr="00A80EA8">
        <w:t xml:space="preserve"> </w:t>
      </w:r>
      <w:proofErr w:type="spellStart"/>
      <w:r w:rsidR="00C175E0" w:rsidRPr="00A80EA8">
        <w:t>įtraukiamai</w:t>
      </w:r>
      <w:proofErr w:type="spellEnd"/>
      <w:r w:rsidR="00C175E0" w:rsidRPr="00A80EA8">
        <w:t xml:space="preserve"> </w:t>
      </w:r>
      <w:proofErr w:type="spellStart"/>
      <w:r w:rsidR="00C175E0" w:rsidRPr="00A80EA8">
        <w:t>transporto</w:t>
      </w:r>
      <w:proofErr w:type="spellEnd"/>
      <w:r w:rsidR="00C175E0" w:rsidRPr="00A80EA8">
        <w:t xml:space="preserve"> </w:t>
      </w:r>
      <w:proofErr w:type="spellStart"/>
      <w:r w:rsidR="00C175E0" w:rsidRPr="00A80EA8">
        <w:t>priemonei</w:t>
      </w:r>
      <w:proofErr w:type="spellEnd"/>
      <w:r w:rsidR="00C175E0" w:rsidRPr="00A80EA8">
        <w:t xml:space="preserve"> </w:t>
      </w:r>
      <w:proofErr w:type="spellStart"/>
      <w:r w:rsidR="00C175E0" w:rsidRPr="00A80EA8">
        <w:t>taikoma</w:t>
      </w:r>
      <w:proofErr w:type="spellEnd"/>
      <w:r w:rsidR="00C175E0" w:rsidRPr="00A80EA8">
        <w:t xml:space="preserve"> 12 </w:t>
      </w:r>
      <w:proofErr w:type="spellStart"/>
      <w:r w:rsidR="00C175E0" w:rsidRPr="00A80EA8">
        <w:t>mėnesių</w:t>
      </w:r>
      <w:proofErr w:type="spellEnd"/>
      <w:r w:rsidR="00C175E0" w:rsidRPr="00A80EA8">
        <w:t xml:space="preserve"> </w:t>
      </w:r>
      <w:proofErr w:type="spellStart"/>
      <w:r w:rsidR="00C175E0" w:rsidRPr="00A80EA8">
        <w:t>draudimo</w:t>
      </w:r>
      <w:proofErr w:type="spellEnd"/>
      <w:r w:rsidR="00C175E0" w:rsidRPr="00A80EA8">
        <w:t xml:space="preserve"> </w:t>
      </w:r>
      <w:proofErr w:type="spellStart"/>
      <w:r w:rsidR="00C175E0" w:rsidRPr="00A80EA8">
        <w:t>įmoka</w:t>
      </w:r>
      <w:proofErr w:type="spellEnd"/>
      <w:r w:rsidR="00C175E0" w:rsidRPr="00A80EA8">
        <w:t xml:space="preserve"> </w:t>
      </w:r>
      <w:proofErr w:type="spellStart"/>
      <w:r w:rsidR="00C175E0" w:rsidRPr="00A80EA8">
        <w:t>negali</w:t>
      </w:r>
      <w:proofErr w:type="spellEnd"/>
      <w:r w:rsidR="00C175E0" w:rsidRPr="00A80EA8">
        <w:t xml:space="preserve"> </w:t>
      </w:r>
      <w:proofErr w:type="spellStart"/>
      <w:r w:rsidR="00C175E0" w:rsidRPr="00A80EA8">
        <w:t>būti</w:t>
      </w:r>
      <w:proofErr w:type="spellEnd"/>
      <w:r w:rsidR="00C175E0" w:rsidRPr="00A80EA8">
        <w:t xml:space="preserve"> </w:t>
      </w:r>
      <w:proofErr w:type="spellStart"/>
      <w:r w:rsidR="00C175E0" w:rsidRPr="00A80EA8">
        <w:t>didesnė</w:t>
      </w:r>
      <w:proofErr w:type="spellEnd"/>
      <w:r w:rsidR="00C175E0" w:rsidRPr="00A80EA8">
        <w:t xml:space="preserve"> </w:t>
      </w:r>
      <w:proofErr w:type="spellStart"/>
      <w:r w:rsidR="00C175E0" w:rsidRPr="00A80EA8">
        <w:t>už</w:t>
      </w:r>
      <w:proofErr w:type="spellEnd"/>
      <w:r w:rsidR="00C175E0" w:rsidRPr="00A80EA8">
        <w:t xml:space="preserve"> </w:t>
      </w:r>
      <w:proofErr w:type="spellStart"/>
      <w:r w:rsidR="00C175E0" w:rsidRPr="00A80EA8">
        <w:t>didžiausią</w:t>
      </w:r>
      <w:proofErr w:type="spellEnd"/>
      <w:r w:rsidR="00C175E0" w:rsidRPr="00A80EA8">
        <w:t xml:space="preserve"> </w:t>
      </w:r>
      <w:proofErr w:type="spellStart"/>
      <w:r w:rsidR="00C175E0" w:rsidRPr="00A80EA8">
        <w:t>Paslaugų</w:t>
      </w:r>
      <w:proofErr w:type="spellEnd"/>
      <w:r w:rsidR="00C175E0" w:rsidRPr="00A80EA8">
        <w:t xml:space="preserve"> </w:t>
      </w:r>
      <w:proofErr w:type="spellStart"/>
      <w:r w:rsidR="00C175E0" w:rsidRPr="00A80EA8">
        <w:t>teikėjo</w:t>
      </w:r>
      <w:proofErr w:type="spellEnd"/>
      <w:r w:rsidR="00C175E0" w:rsidRPr="00A80EA8">
        <w:t xml:space="preserve"> </w:t>
      </w:r>
      <w:proofErr w:type="spellStart"/>
      <w:r w:rsidR="00C175E0" w:rsidRPr="00A80EA8">
        <w:t>pasiūlyme</w:t>
      </w:r>
      <w:proofErr w:type="spellEnd"/>
      <w:r w:rsidR="00C175E0" w:rsidRPr="00A80EA8">
        <w:t xml:space="preserve"> </w:t>
      </w:r>
      <w:proofErr w:type="spellStart"/>
      <w:r w:rsidR="00C175E0" w:rsidRPr="00A80EA8">
        <w:t>nurodytą</w:t>
      </w:r>
      <w:proofErr w:type="spellEnd"/>
      <w:r w:rsidR="00C175E0" w:rsidRPr="00A80EA8">
        <w:t xml:space="preserve"> 12 </w:t>
      </w:r>
      <w:proofErr w:type="spellStart"/>
      <w:r w:rsidR="00C175E0" w:rsidRPr="00A80EA8">
        <w:t>mėnesių</w:t>
      </w:r>
      <w:proofErr w:type="spellEnd"/>
      <w:r w:rsidR="00C175E0" w:rsidRPr="00A80EA8">
        <w:t xml:space="preserve"> </w:t>
      </w:r>
      <w:proofErr w:type="spellStart"/>
      <w:r w:rsidR="00C175E0" w:rsidRPr="00A80EA8">
        <w:t>draudimo</w:t>
      </w:r>
      <w:proofErr w:type="spellEnd"/>
      <w:r w:rsidR="00C175E0" w:rsidRPr="00A80EA8">
        <w:t xml:space="preserve"> </w:t>
      </w:r>
      <w:proofErr w:type="spellStart"/>
      <w:r w:rsidR="00C175E0" w:rsidRPr="00A80EA8">
        <w:t>įmoką</w:t>
      </w:r>
      <w:proofErr w:type="spellEnd"/>
      <w:r w:rsidR="00C175E0" w:rsidRPr="00A80EA8">
        <w:t xml:space="preserve"> </w:t>
      </w:r>
      <w:proofErr w:type="spellStart"/>
      <w:r w:rsidR="00C175E0" w:rsidRPr="00A80EA8">
        <w:t>tos</w:t>
      </w:r>
      <w:proofErr w:type="spellEnd"/>
      <w:r w:rsidR="00C175E0" w:rsidRPr="00A80EA8">
        <w:t xml:space="preserve"> </w:t>
      </w:r>
      <w:proofErr w:type="spellStart"/>
      <w:r w:rsidR="00C175E0" w:rsidRPr="00A80EA8">
        <w:t>pačios</w:t>
      </w:r>
      <w:proofErr w:type="spellEnd"/>
      <w:r w:rsidR="00C175E0" w:rsidRPr="00A80EA8">
        <w:t xml:space="preserve"> </w:t>
      </w:r>
      <w:proofErr w:type="spellStart"/>
      <w:r w:rsidR="00C175E0" w:rsidRPr="00A80EA8">
        <w:t>rūšies</w:t>
      </w:r>
      <w:proofErr w:type="spellEnd"/>
      <w:r w:rsidR="00C175E0" w:rsidRPr="00A80EA8">
        <w:t xml:space="preserve"> (</w:t>
      </w:r>
      <w:proofErr w:type="spellStart"/>
      <w:r w:rsidR="00C175E0" w:rsidRPr="00A80EA8">
        <w:t>tipo</w:t>
      </w:r>
      <w:proofErr w:type="spellEnd"/>
      <w:r w:rsidR="00C175E0" w:rsidRPr="00A80EA8">
        <w:t xml:space="preserve">) ir </w:t>
      </w:r>
      <w:proofErr w:type="spellStart"/>
      <w:r w:rsidR="00C175E0" w:rsidRPr="00A80EA8">
        <w:t>tokios</w:t>
      </w:r>
      <w:proofErr w:type="spellEnd"/>
      <w:r w:rsidR="00C175E0" w:rsidRPr="00A80EA8">
        <w:t xml:space="preserve"> </w:t>
      </w:r>
      <w:proofErr w:type="spellStart"/>
      <w:r w:rsidR="00C175E0" w:rsidRPr="00A80EA8">
        <w:t>pačios</w:t>
      </w:r>
      <w:proofErr w:type="spellEnd"/>
      <w:r w:rsidR="00C175E0" w:rsidRPr="00A80EA8">
        <w:t xml:space="preserve"> </w:t>
      </w:r>
      <w:proofErr w:type="spellStart"/>
      <w:r w:rsidR="00C175E0" w:rsidRPr="00A80EA8">
        <w:t>naudojimo</w:t>
      </w:r>
      <w:proofErr w:type="spellEnd"/>
      <w:r w:rsidR="00C175E0" w:rsidRPr="00A80EA8">
        <w:t xml:space="preserve"> </w:t>
      </w:r>
      <w:proofErr w:type="spellStart"/>
      <w:r w:rsidR="00C175E0" w:rsidRPr="00A80EA8">
        <w:t>paskirties</w:t>
      </w:r>
      <w:proofErr w:type="spellEnd"/>
      <w:r w:rsidR="00C175E0" w:rsidRPr="00A80EA8">
        <w:t xml:space="preserve"> </w:t>
      </w:r>
      <w:proofErr w:type="spellStart"/>
      <w:r w:rsidR="00C175E0" w:rsidRPr="00A80EA8">
        <w:t>transporto</w:t>
      </w:r>
      <w:proofErr w:type="spellEnd"/>
      <w:r w:rsidR="00C175E0" w:rsidRPr="00A80EA8">
        <w:t xml:space="preserve"> </w:t>
      </w:r>
      <w:proofErr w:type="spellStart"/>
      <w:r w:rsidR="00C175E0" w:rsidRPr="00A80EA8">
        <w:t>priemonei</w:t>
      </w:r>
      <w:proofErr w:type="spellEnd"/>
      <w:r w:rsidR="00C175E0" w:rsidRPr="00A80EA8">
        <w:t xml:space="preserve">. </w:t>
      </w:r>
      <w:proofErr w:type="spellStart"/>
      <w:r w:rsidR="00C175E0" w:rsidRPr="00A80EA8">
        <w:t>Jeigu</w:t>
      </w:r>
      <w:proofErr w:type="spellEnd"/>
      <w:r w:rsidR="00C175E0" w:rsidRPr="00A80EA8">
        <w:t xml:space="preserve"> </w:t>
      </w:r>
      <w:proofErr w:type="spellStart"/>
      <w:r w:rsidR="00C175E0" w:rsidRPr="00A80EA8">
        <w:t>draudimo</w:t>
      </w:r>
      <w:proofErr w:type="spellEnd"/>
      <w:r w:rsidR="00C175E0" w:rsidRPr="00A80EA8">
        <w:t xml:space="preserve"> </w:t>
      </w:r>
      <w:proofErr w:type="spellStart"/>
      <w:r w:rsidR="00C175E0" w:rsidRPr="00A80EA8">
        <w:t>laikotarpis</w:t>
      </w:r>
      <w:proofErr w:type="spellEnd"/>
      <w:r w:rsidR="00C175E0" w:rsidRPr="00A80EA8">
        <w:t xml:space="preserve"> </w:t>
      </w:r>
      <w:proofErr w:type="spellStart"/>
      <w:r w:rsidR="00C175E0" w:rsidRPr="00A80EA8">
        <w:t>trumpesnis</w:t>
      </w:r>
      <w:proofErr w:type="spellEnd"/>
      <w:r w:rsidR="00C175E0" w:rsidRPr="00A80EA8">
        <w:t xml:space="preserve"> </w:t>
      </w:r>
      <w:proofErr w:type="spellStart"/>
      <w:r w:rsidR="00C175E0" w:rsidRPr="00A80EA8">
        <w:t>kaip</w:t>
      </w:r>
      <w:proofErr w:type="spellEnd"/>
      <w:r w:rsidR="00C175E0" w:rsidRPr="00A80EA8">
        <w:t xml:space="preserve"> 12 </w:t>
      </w:r>
      <w:proofErr w:type="spellStart"/>
      <w:r w:rsidR="00C175E0" w:rsidRPr="00A80EA8">
        <w:t>mėnes</w:t>
      </w:r>
      <w:bookmarkStart w:id="0" w:name="_GoBack"/>
      <w:bookmarkEnd w:id="0"/>
      <w:r w:rsidR="00C175E0" w:rsidRPr="00A80EA8">
        <w:t>ių</w:t>
      </w:r>
      <w:proofErr w:type="spellEnd"/>
      <w:r w:rsidR="00C175E0" w:rsidRPr="00A80EA8">
        <w:t xml:space="preserve">, </w:t>
      </w:r>
      <w:proofErr w:type="spellStart"/>
      <w:r w:rsidR="00C175E0" w:rsidRPr="00A80EA8">
        <w:t>draudimo</w:t>
      </w:r>
      <w:proofErr w:type="spellEnd"/>
      <w:r w:rsidR="00C175E0" w:rsidRPr="00A80EA8">
        <w:t xml:space="preserve"> </w:t>
      </w:r>
      <w:proofErr w:type="spellStart"/>
      <w:r w:rsidR="00C175E0" w:rsidRPr="00A80EA8">
        <w:t>įmoka</w:t>
      </w:r>
      <w:proofErr w:type="spellEnd"/>
      <w:r w:rsidR="00C175E0" w:rsidRPr="00A80EA8">
        <w:t xml:space="preserve"> </w:t>
      </w:r>
      <w:proofErr w:type="spellStart"/>
      <w:r w:rsidR="00C175E0" w:rsidRPr="00A80EA8">
        <w:t>apskaičiuojama</w:t>
      </w:r>
      <w:proofErr w:type="spellEnd"/>
      <w:r w:rsidR="00C175E0" w:rsidRPr="00A80EA8">
        <w:t xml:space="preserve"> </w:t>
      </w:r>
      <w:proofErr w:type="spellStart"/>
      <w:r w:rsidR="00C175E0" w:rsidRPr="00A80EA8">
        <w:t>proporcingai</w:t>
      </w:r>
      <w:proofErr w:type="spellEnd"/>
      <w:r w:rsidR="00C175E0" w:rsidRPr="00A80EA8">
        <w:t xml:space="preserve"> </w:t>
      </w:r>
      <w:proofErr w:type="spellStart"/>
      <w:r w:rsidR="00C175E0" w:rsidRPr="00A80EA8">
        <w:t>draudimo</w:t>
      </w:r>
      <w:proofErr w:type="spellEnd"/>
      <w:r w:rsidR="00C175E0" w:rsidRPr="00A80EA8">
        <w:t xml:space="preserve"> </w:t>
      </w:r>
      <w:proofErr w:type="spellStart"/>
      <w:r w:rsidR="00C175E0" w:rsidRPr="00A80EA8">
        <w:t>dienų</w:t>
      </w:r>
      <w:proofErr w:type="spellEnd"/>
      <w:r w:rsidR="00C175E0" w:rsidRPr="00A80EA8">
        <w:t xml:space="preserve"> </w:t>
      </w:r>
      <w:proofErr w:type="spellStart"/>
      <w:r w:rsidR="00C175E0" w:rsidRPr="00A80EA8">
        <w:t>skaičiui</w:t>
      </w:r>
      <w:proofErr w:type="spellEnd"/>
      <w:r w:rsidR="00C175E0" w:rsidRPr="00A80EA8">
        <w:t xml:space="preserve"> </w:t>
      </w:r>
      <w:proofErr w:type="spellStart"/>
      <w:r w:rsidR="00C175E0" w:rsidRPr="00A80EA8">
        <w:t>pagal</w:t>
      </w:r>
      <w:proofErr w:type="spellEnd"/>
      <w:r w:rsidR="00C175E0" w:rsidRPr="00A80EA8">
        <w:t xml:space="preserve"> 2.</w:t>
      </w:r>
      <w:r w:rsidR="00A80EA8" w:rsidRPr="00A80EA8">
        <w:t>9</w:t>
      </w:r>
      <w:r w:rsidR="00C175E0" w:rsidRPr="00A80EA8">
        <w:t xml:space="preserve"> </w:t>
      </w:r>
      <w:proofErr w:type="spellStart"/>
      <w:r w:rsidR="00C175E0" w:rsidRPr="00A80EA8">
        <w:t>punkte</w:t>
      </w:r>
      <w:proofErr w:type="spellEnd"/>
      <w:r w:rsidR="00C175E0" w:rsidRPr="00A80EA8">
        <w:t xml:space="preserve"> </w:t>
      </w:r>
      <w:proofErr w:type="spellStart"/>
      <w:r w:rsidR="00C175E0" w:rsidRPr="00A80EA8">
        <w:t>nustatytą</w:t>
      </w:r>
      <w:proofErr w:type="spellEnd"/>
      <w:r w:rsidR="00C175E0" w:rsidRPr="00A80EA8">
        <w:t xml:space="preserve"> </w:t>
      </w:r>
      <w:proofErr w:type="spellStart"/>
      <w:r w:rsidR="00C175E0" w:rsidRPr="00A80EA8">
        <w:t>formulę</w:t>
      </w:r>
      <w:proofErr w:type="spellEnd"/>
      <w:r w:rsidR="00801037" w:rsidRPr="00A80EA8">
        <w:t>.</w:t>
      </w:r>
    </w:p>
    <w:p w14:paraId="4D29B2C1" w14:textId="77777777" w:rsidR="00BF22CD" w:rsidRDefault="00F92C81">
      <w:pPr>
        <w:pStyle w:val="Heading1"/>
      </w:pPr>
      <w:r>
        <w:t>2. REIKALAVIMAI PIRKIMO OBJEKTUI</w:t>
      </w:r>
    </w:p>
    <w:p w14:paraId="53BB8648" w14:textId="3775156E" w:rsidR="00BF22CD" w:rsidRDefault="00F92C81">
      <w:r>
        <w:t xml:space="preserve">2.1. </w:t>
      </w:r>
      <w:proofErr w:type="spellStart"/>
      <w:r>
        <w:t>Draudimo</w:t>
      </w:r>
      <w:proofErr w:type="spellEnd"/>
      <w:r>
        <w:t xml:space="preserve"> paslaugos </w:t>
      </w:r>
      <w:proofErr w:type="spellStart"/>
      <w:r>
        <w:t>pagal</w:t>
      </w:r>
      <w:proofErr w:type="spellEnd"/>
      <w:r>
        <w:t xml:space="preserve"> </w:t>
      </w:r>
      <w:proofErr w:type="spellStart"/>
      <w:r>
        <w:t>Sutartį</w:t>
      </w:r>
      <w:proofErr w:type="spellEnd"/>
      <w:r>
        <w:t xml:space="preserve"> </w:t>
      </w:r>
      <w:proofErr w:type="spellStart"/>
      <w:r>
        <w:t>teikiamos</w:t>
      </w:r>
      <w:proofErr w:type="spellEnd"/>
      <w:r>
        <w:t xml:space="preserve"> 24 </w:t>
      </w:r>
      <w:proofErr w:type="spellStart"/>
      <w:r>
        <w:t>mėnesius</w:t>
      </w:r>
      <w:proofErr w:type="spellEnd"/>
      <w:r>
        <w:t xml:space="preserve">. Kiekvienos transporto priemonės draudimo apsaugos laikotarpis nustatomas pagal Užsakovo poreikį. Transporto priemonė paprastai draudžiama 12 mėnesių laikotarpiui; </w:t>
      </w:r>
      <w:proofErr w:type="spellStart"/>
      <w:r>
        <w:t>prireikus</w:t>
      </w:r>
      <w:proofErr w:type="spellEnd"/>
      <w:r>
        <w:t xml:space="preserve"> ji </w:t>
      </w:r>
      <w:proofErr w:type="spellStart"/>
      <w:r>
        <w:t>gali</w:t>
      </w:r>
      <w:proofErr w:type="spellEnd"/>
      <w:r>
        <w:t xml:space="preserve"> </w:t>
      </w:r>
      <w:proofErr w:type="spellStart"/>
      <w:r>
        <w:t>būti</w:t>
      </w:r>
      <w:proofErr w:type="spellEnd"/>
      <w:r>
        <w:t xml:space="preserve"> </w:t>
      </w:r>
      <w:proofErr w:type="spellStart"/>
      <w:r>
        <w:t>draudžiama</w:t>
      </w:r>
      <w:proofErr w:type="spellEnd"/>
      <w:r>
        <w:t xml:space="preserve"> </w:t>
      </w:r>
      <w:proofErr w:type="spellStart"/>
      <w:r>
        <w:t>trumpesniam</w:t>
      </w:r>
      <w:proofErr w:type="spellEnd"/>
      <w:r>
        <w:t xml:space="preserve"> </w:t>
      </w:r>
      <w:proofErr w:type="spellStart"/>
      <w:r>
        <w:t>laikotarpiui</w:t>
      </w:r>
      <w:proofErr w:type="spellEnd"/>
      <w:r>
        <w:t>.</w:t>
      </w:r>
    </w:p>
    <w:p w14:paraId="21C3EA97" w14:textId="4FF1D7C8" w:rsidR="006D55E8" w:rsidRDefault="006D55E8">
      <w:r w:rsidRPr="006D55E8">
        <w:t>2.</w:t>
      </w:r>
      <w:r>
        <w:t>2</w:t>
      </w:r>
      <w:r w:rsidRPr="006D55E8">
        <w:t xml:space="preserve">. </w:t>
      </w:r>
      <w:proofErr w:type="spellStart"/>
      <w:r w:rsidRPr="006D55E8">
        <w:t>Paslaugų</w:t>
      </w:r>
      <w:proofErr w:type="spellEnd"/>
      <w:r w:rsidRPr="006D55E8">
        <w:t xml:space="preserve"> </w:t>
      </w:r>
      <w:proofErr w:type="spellStart"/>
      <w:r w:rsidRPr="006D55E8">
        <w:t>teikėjas</w:t>
      </w:r>
      <w:proofErr w:type="spellEnd"/>
      <w:r w:rsidRPr="006D55E8">
        <w:t xml:space="preserve"> </w:t>
      </w:r>
      <w:proofErr w:type="spellStart"/>
      <w:r w:rsidRPr="006D55E8">
        <w:t>netaiko</w:t>
      </w:r>
      <w:proofErr w:type="spellEnd"/>
      <w:r w:rsidRPr="006D55E8">
        <w:t xml:space="preserve"> </w:t>
      </w:r>
      <w:proofErr w:type="spellStart"/>
      <w:r w:rsidRPr="006D55E8">
        <w:t>minimalių</w:t>
      </w:r>
      <w:proofErr w:type="spellEnd"/>
      <w:r w:rsidRPr="006D55E8">
        <w:t xml:space="preserve"> </w:t>
      </w:r>
      <w:proofErr w:type="spellStart"/>
      <w:r w:rsidRPr="006D55E8">
        <w:t>draudimo</w:t>
      </w:r>
      <w:proofErr w:type="spellEnd"/>
      <w:r w:rsidRPr="006D55E8">
        <w:t xml:space="preserve"> </w:t>
      </w:r>
      <w:proofErr w:type="spellStart"/>
      <w:r w:rsidRPr="006D55E8">
        <w:t>įmokų</w:t>
      </w:r>
      <w:proofErr w:type="spellEnd"/>
      <w:r w:rsidRPr="006D55E8">
        <w:t xml:space="preserve">. </w:t>
      </w:r>
      <w:proofErr w:type="spellStart"/>
      <w:r w:rsidRPr="006D55E8">
        <w:t>Atsiskaitymo</w:t>
      </w:r>
      <w:proofErr w:type="spellEnd"/>
      <w:r w:rsidRPr="006D55E8">
        <w:t xml:space="preserve"> </w:t>
      </w:r>
      <w:proofErr w:type="spellStart"/>
      <w:r w:rsidRPr="006D55E8">
        <w:t>už</w:t>
      </w:r>
      <w:proofErr w:type="spellEnd"/>
      <w:r w:rsidRPr="006D55E8">
        <w:t xml:space="preserve"> </w:t>
      </w:r>
      <w:proofErr w:type="spellStart"/>
      <w:r w:rsidRPr="006D55E8">
        <w:t>paslaugas</w:t>
      </w:r>
      <w:proofErr w:type="spellEnd"/>
      <w:r w:rsidRPr="006D55E8">
        <w:t xml:space="preserve"> </w:t>
      </w:r>
      <w:proofErr w:type="spellStart"/>
      <w:r w:rsidRPr="006D55E8">
        <w:t>tvarka</w:t>
      </w:r>
      <w:proofErr w:type="spellEnd"/>
      <w:r w:rsidRPr="006D55E8">
        <w:t xml:space="preserve"> </w:t>
      </w:r>
      <w:proofErr w:type="spellStart"/>
      <w:r w:rsidRPr="006D55E8">
        <w:t>nustatyta</w:t>
      </w:r>
      <w:proofErr w:type="spellEnd"/>
      <w:r w:rsidRPr="006D55E8">
        <w:t xml:space="preserve"> </w:t>
      </w:r>
      <w:proofErr w:type="spellStart"/>
      <w:r w:rsidRPr="006D55E8">
        <w:t>Sutartyje</w:t>
      </w:r>
      <w:proofErr w:type="spellEnd"/>
      <w:r w:rsidRPr="006D55E8">
        <w:t>.</w:t>
      </w:r>
    </w:p>
    <w:p w14:paraId="5C1B4EC6" w14:textId="11EC4AFB" w:rsidR="00BF22CD" w:rsidRDefault="00F92C81">
      <w:r>
        <w:t>2.</w:t>
      </w:r>
      <w:r w:rsidR="006D55E8">
        <w:t>3</w:t>
      </w:r>
      <w:r>
        <w:t xml:space="preserve">. Pasibaigus pirmajam 12 mėnesių draudimo </w:t>
      </w:r>
      <w:proofErr w:type="spellStart"/>
      <w:r>
        <w:t>apsaugos</w:t>
      </w:r>
      <w:proofErr w:type="spellEnd"/>
      <w:r>
        <w:t xml:space="preserve"> </w:t>
      </w:r>
      <w:proofErr w:type="spellStart"/>
      <w:r>
        <w:t>laikotarpiui</w:t>
      </w:r>
      <w:proofErr w:type="spellEnd"/>
      <w:r>
        <w:t xml:space="preserve">, </w:t>
      </w:r>
      <w:proofErr w:type="spellStart"/>
      <w:r>
        <w:t>draudimo</w:t>
      </w:r>
      <w:proofErr w:type="spellEnd"/>
      <w:r>
        <w:t xml:space="preserve"> </w:t>
      </w:r>
      <w:proofErr w:type="spellStart"/>
      <w:r>
        <w:t>apsauga</w:t>
      </w:r>
      <w:proofErr w:type="spellEnd"/>
      <w:r>
        <w:t xml:space="preserve"> </w:t>
      </w:r>
      <w:proofErr w:type="spellStart"/>
      <w:r>
        <w:t>kitam</w:t>
      </w:r>
      <w:proofErr w:type="spellEnd"/>
      <w:r>
        <w:t xml:space="preserve"> 12 </w:t>
      </w:r>
      <w:proofErr w:type="spellStart"/>
      <w:r>
        <w:t>mėnesių</w:t>
      </w:r>
      <w:proofErr w:type="spellEnd"/>
      <w:r>
        <w:t xml:space="preserve"> </w:t>
      </w:r>
      <w:proofErr w:type="spellStart"/>
      <w:r>
        <w:t>laikotarpiui</w:t>
      </w:r>
      <w:proofErr w:type="spellEnd"/>
      <w:r>
        <w:t xml:space="preserve"> </w:t>
      </w:r>
      <w:proofErr w:type="spellStart"/>
      <w:r>
        <w:t>tęsiama</w:t>
      </w:r>
      <w:proofErr w:type="spellEnd"/>
      <w:r>
        <w:t xml:space="preserve"> </w:t>
      </w:r>
      <w:proofErr w:type="spellStart"/>
      <w:r>
        <w:t>tomis</w:t>
      </w:r>
      <w:proofErr w:type="spellEnd"/>
      <w:r>
        <w:t xml:space="preserve"> </w:t>
      </w:r>
      <w:proofErr w:type="spellStart"/>
      <w:r>
        <w:t>pačiomis</w:t>
      </w:r>
      <w:proofErr w:type="spellEnd"/>
      <w:r>
        <w:t xml:space="preserve"> </w:t>
      </w:r>
      <w:proofErr w:type="spellStart"/>
      <w:r>
        <w:t>pirkimo</w:t>
      </w:r>
      <w:proofErr w:type="spellEnd"/>
      <w:r>
        <w:t xml:space="preserve"> </w:t>
      </w:r>
      <w:proofErr w:type="spellStart"/>
      <w:r>
        <w:t>dokumentuose</w:t>
      </w:r>
      <w:proofErr w:type="spellEnd"/>
      <w:r>
        <w:t xml:space="preserve"> ir </w:t>
      </w:r>
      <w:proofErr w:type="spellStart"/>
      <w:r>
        <w:t>Sutartyje</w:t>
      </w:r>
      <w:proofErr w:type="spellEnd"/>
      <w:r>
        <w:t xml:space="preserve"> </w:t>
      </w:r>
      <w:proofErr w:type="spellStart"/>
      <w:r>
        <w:t>nustatytomis</w:t>
      </w:r>
      <w:proofErr w:type="spellEnd"/>
      <w:r>
        <w:t xml:space="preserve"> </w:t>
      </w:r>
      <w:proofErr w:type="spellStart"/>
      <w:r>
        <w:t>sąlygomis</w:t>
      </w:r>
      <w:proofErr w:type="spellEnd"/>
      <w:r>
        <w:t xml:space="preserve">, </w:t>
      </w:r>
      <w:proofErr w:type="spellStart"/>
      <w:r>
        <w:t>taikant</w:t>
      </w:r>
      <w:proofErr w:type="spellEnd"/>
      <w:r>
        <w:t xml:space="preserve"> </w:t>
      </w:r>
      <w:proofErr w:type="spellStart"/>
      <w:r w:rsidR="00527946" w:rsidRPr="00527946">
        <w:t>Paslaugų</w:t>
      </w:r>
      <w:proofErr w:type="spellEnd"/>
      <w:r w:rsidR="00527946" w:rsidRPr="00527946">
        <w:t xml:space="preserve"> </w:t>
      </w:r>
      <w:proofErr w:type="spellStart"/>
      <w:r w:rsidR="00527946" w:rsidRPr="00527946">
        <w:t>teikėj</w:t>
      </w:r>
      <w:r w:rsidR="00527946">
        <w:t>o</w:t>
      </w:r>
      <w:proofErr w:type="spellEnd"/>
      <w:r w:rsidR="00527946">
        <w:t xml:space="preserve"> </w:t>
      </w:r>
      <w:proofErr w:type="spellStart"/>
      <w:r>
        <w:t>pasiūlytus</w:t>
      </w:r>
      <w:proofErr w:type="spellEnd"/>
      <w:r>
        <w:t xml:space="preserve"> </w:t>
      </w:r>
      <w:proofErr w:type="spellStart"/>
      <w:r>
        <w:t>įkainius</w:t>
      </w:r>
      <w:proofErr w:type="spellEnd"/>
      <w:r>
        <w:t xml:space="preserve">, </w:t>
      </w:r>
      <w:proofErr w:type="spellStart"/>
      <w:r>
        <w:t>išskyrus</w:t>
      </w:r>
      <w:proofErr w:type="spellEnd"/>
      <w:r>
        <w:t xml:space="preserve"> </w:t>
      </w:r>
      <w:proofErr w:type="spellStart"/>
      <w:r>
        <w:t>Sutartyje</w:t>
      </w:r>
      <w:proofErr w:type="spellEnd"/>
      <w:r>
        <w:t xml:space="preserve"> </w:t>
      </w:r>
      <w:proofErr w:type="spellStart"/>
      <w:r>
        <w:t>aiškiai</w:t>
      </w:r>
      <w:proofErr w:type="spellEnd"/>
      <w:r>
        <w:t xml:space="preserve"> </w:t>
      </w:r>
      <w:proofErr w:type="spellStart"/>
      <w:r>
        <w:t>nustatytus</w:t>
      </w:r>
      <w:proofErr w:type="spellEnd"/>
      <w:r>
        <w:t xml:space="preserve"> </w:t>
      </w:r>
      <w:proofErr w:type="spellStart"/>
      <w:r>
        <w:t>kainos</w:t>
      </w:r>
      <w:proofErr w:type="spellEnd"/>
      <w:r>
        <w:t xml:space="preserve"> </w:t>
      </w:r>
      <w:proofErr w:type="spellStart"/>
      <w:r>
        <w:t>perskaičiavimo</w:t>
      </w:r>
      <w:proofErr w:type="spellEnd"/>
      <w:r>
        <w:t xml:space="preserve"> </w:t>
      </w:r>
      <w:proofErr w:type="spellStart"/>
      <w:r>
        <w:t>atvejus</w:t>
      </w:r>
      <w:proofErr w:type="spellEnd"/>
      <w:r>
        <w:t>.</w:t>
      </w:r>
    </w:p>
    <w:p w14:paraId="1EA9DADF" w14:textId="2EE59589" w:rsidR="00BF22CD" w:rsidRDefault="00F92C81">
      <w:r>
        <w:t>2.</w:t>
      </w:r>
      <w:r w:rsidR="006D55E8">
        <w:t>4</w:t>
      </w:r>
      <w:r>
        <w:t xml:space="preserve">. </w:t>
      </w:r>
      <w:proofErr w:type="spellStart"/>
      <w:r w:rsidR="00527946" w:rsidRPr="00527946">
        <w:t>Paslaugų</w:t>
      </w:r>
      <w:proofErr w:type="spellEnd"/>
      <w:r w:rsidR="00527946" w:rsidRPr="00527946">
        <w:t xml:space="preserve"> </w:t>
      </w:r>
      <w:proofErr w:type="spellStart"/>
      <w:r w:rsidR="00527946" w:rsidRPr="00527946">
        <w:t>teikėjas</w:t>
      </w:r>
      <w:proofErr w:type="spellEnd"/>
      <w:r w:rsidR="00527946">
        <w:t xml:space="preserve"> </w:t>
      </w:r>
      <w:proofErr w:type="spellStart"/>
      <w:r>
        <w:t>įsipareigoja</w:t>
      </w:r>
      <w:proofErr w:type="spellEnd"/>
      <w:r>
        <w:t xml:space="preserve"> </w:t>
      </w:r>
      <w:proofErr w:type="spellStart"/>
      <w:r>
        <w:t>apdrausti</w:t>
      </w:r>
      <w:proofErr w:type="spellEnd"/>
      <w:r>
        <w:t xml:space="preserve"> </w:t>
      </w:r>
      <w:proofErr w:type="spellStart"/>
      <w:r>
        <w:t>transporto</w:t>
      </w:r>
      <w:proofErr w:type="spellEnd"/>
      <w:r>
        <w:t xml:space="preserve"> </w:t>
      </w:r>
      <w:proofErr w:type="spellStart"/>
      <w:r>
        <w:t>priemones</w:t>
      </w:r>
      <w:proofErr w:type="spellEnd"/>
      <w:r>
        <w:t xml:space="preserve"> TPVCA </w:t>
      </w:r>
      <w:proofErr w:type="spellStart"/>
      <w:r>
        <w:t>draudimu</w:t>
      </w:r>
      <w:proofErr w:type="spellEnd"/>
      <w:r>
        <w:t xml:space="preserve"> pagal Užsakovo pateiktus užsakymus, laikydamasis Sutarties, šios Techninės specifikacijos ir taikomų teisės aktų reikalavimų.</w:t>
      </w:r>
    </w:p>
    <w:p w14:paraId="753E67CA" w14:textId="633E96C3" w:rsidR="00BF22CD" w:rsidRDefault="00F92C81">
      <w:r>
        <w:t>2.</w:t>
      </w:r>
      <w:r w:rsidR="006D55E8">
        <w:t>5</w:t>
      </w:r>
      <w:r>
        <w:t>. Draudimo apsaugos galiojimo teritorija – žaliosios kortelės sistemos šalys, jeigu konkrečiai transporto priemonei Užsakovo užsakyme nenurodyta kita, teisės aktų leidžiama draudimo apsaugos teritorija.</w:t>
      </w:r>
    </w:p>
    <w:p w14:paraId="762094DC" w14:textId="4444E624" w:rsidR="00BF22CD" w:rsidRDefault="00F92C81">
      <w:r>
        <w:t>2.</w:t>
      </w:r>
      <w:r w:rsidR="006D55E8">
        <w:t>6</w:t>
      </w:r>
      <w:r>
        <w:t xml:space="preserve">. </w:t>
      </w:r>
      <w:proofErr w:type="spellStart"/>
      <w:r w:rsidR="00F41703" w:rsidRPr="00F41703">
        <w:t>Paslaugų</w:t>
      </w:r>
      <w:proofErr w:type="spellEnd"/>
      <w:r w:rsidR="00F41703" w:rsidRPr="00F41703">
        <w:t xml:space="preserve"> </w:t>
      </w:r>
      <w:proofErr w:type="spellStart"/>
      <w:r w:rsidR="00F41703" w:rsidRPr="00F41703">
        <w:t>teikėjas</w:t>
      </w:r>
      <w:proofErr w:type="spellEnd"/>
      <w:r w:rsidR="00F41703" w:rsidRPr="00F41703">
        <w:t xml:space="preserve"> </w:t>
      </w:r>
      <w:proofErr w:type="spellStart"/>
      <w:r w:rsidR="00F41703" w:rsidRPr="00F41703">
        <w:t>pasiūlyme</w:t>
      </w:r>
      <w:proofErr w:type="spellEnd"/>
      <w:r w:rsidR="00F41703" w:rsidRPr="00F41703">
        <w:t xml:space="preserve"> </w:t>
      </w:r>
      <w:proofErr w:type="spellStart"/>
      <w:r w:rsidR="00F41703" w:rsidRPr="00F41703">
        <w:t>kiekvienai</w:t>
      </w:r>
      <w:proofErr w:type="spellEnd"/>
      <w:r w:rsidR="00F41703" w:rsidRPr="00F41703">
        <w:t xml:space="preserve"> TPVCA </w:t>
      </w:r>
      <w:proofErr w:type="spellStart"/>
      <w:r w:rsidR="00F41703" w:rsidRPr="00F41703">
        <w:t>draudžiamų</w:t>
      </w:r>
      <w:proofErr w:type="spellEnd"/>
      <w:r w:rsidR="00F41703" w:rsidRPr="00F41703">
        <w:t xml:space="preserve"> </w:t>
      </w:r>
      <w:proofErr w:type="spellStart"/>
      <w:r w:rsidR="00F41703" w:rsidRPr="00F41703">
        <w:t>transporto</w:t>
      </w:r>
      <w:proofErr w:type="spellEnd"/>
      <w:r w:rsidR="00F41703" w:rsidRPr="00F41703">
        <w:t xml:space="preserve"> </w:t>
      </w:r>
      <w:proofErr w:type="spellStart"/>
      <w:r w:rsidR="00F41703" w:rsidRPr="00F41703">
        <w:t>priemonių</w:t>
      </w:r>
      <w:proofErr w:type="spellEnd"/>
      <w:r w:rsidR="00F41703" w:rsidRPr="00F41703">
        <w:t xml:space="preserve"> </w:t>
      </w:r>
      <w:proofErr w:type="spellStart"/>
      <w:r w:rsidR="00F41703" w:rsidRPr="00F41703">
        <w:t>sąraše</w:t>
      </w:r>
      <w:proofErr w:type="spellEnd"/>
      <w:r w:rsidR="00F41703" w:rsidRPr="00F41703">
        <w:t xml:space="preserve"> </w:t>
      </w:r>
      <w:proofErr w:type="spellStart"/>
      <w:r w:rsidR="00F41703" w:rsidRPr="00F41703">
        <w:t>nurodytai</w:t>
      </w:r>
      <w:proofErr w:type="spellEnd"/>
      <w:r w:rsidR="00F41703" w:rsidRPr="00F41703">
        <w:t xml:space="preserve"> </w:t>
      </w:r>
      <w:proofErr w:type="spellStart"/>
      <w:r w:rsidR="00F41703" w:rsidRPr="00F41703">
        <w:t>transporto</w:t>
      </w:r>
      <w:proofErr w:type="spellEnd"/>
      <w:r w:rsidR="00F41703" w:rsidRPr="00F41703">
        <w:t xml:space="preserve"> </w:t>
      </w:r>
      <w:proofErr w:type="spellStart"/>
      <w:r w:rsidR="00F41703" w:rsidRPr="00F41703">
        <w:t>priemonei</w:t>
      </w:r>
      <w:proofErr w:type="spellEnd"/>
      <w:r w:rsidR="00F41703" w:rsidRPr="00F41703">
        <w:t xml:space="preserve"> </w:t>
      </w:r>
      <w:proofErr w:type="spellStart"/>
      <w:r w:rsidR="00F41703" w:rsidRPr="00F41703">
        <w:t>nurodo</w:t>
      </w:r>
      <w:proofErr w:type="spellEnd"/>
      <w:r w:rsidR="00F41703" w:rsidRPr="00F41703">
        <w:t xml:space="preserve"> 12 </w:t>
      </w:r>
      <w:proofErr w:type="spellStart"/>
      <w:r w:rsidR="00F41703" w:rsidRPr="00F41703">
        <w:t>mėnesių</w:t>
      </w:r>
      <w:proofErr w:type="spellEnd"/>
      <w:r w:rsidR="00F41703" w:rsidRPr="00F41703">
        <w:t xml:space="preserve"> </w:t>
      </w:r>
      <w:proofErr w:type="spellStart"/>
      <w:r w:rsidR="00F41703" w:rsidRPr="00F41703">
        <w:t>draudimo</w:t>
      </w:r>
      <w:proofErr w:type="spellEnd"/>
      <w:r w:rsidR="00F41703" w:rsidRPr="00F41703">
        <w:t xml:space="preserve"> </w:t>
      </w:r>
      <w:proofErr w:type="spellStart"/>
      <w:r w:rsidR="00F41703" w:rsidRPr="00F41703">
        <w:t>įmoką</w:t>
      </w:r>
      <w:proofErr w:type="spellEnd"/>
      <w:r w:rsidR="00F41703" w:rsidRPr="00F41703">
        <w:t xml:space="preserve">. </w:t>
      </w:r>
      <w:proofErr w:type="spellStart"/>
      <w:r w:rsidR="00F41703" w:rsidRPr="00F41703">
        <w:t>Pasiūlytos</w:t>
      </w:r>
      <w:proofErr w:type="spellEnd"/>
      <w:r w:rsidR="00F41703" w:rsidRPr="00F41703">
        <w:t xml:space="preserve"> 12 </w:t>
      </w:r>
      <w:proofErr w:type="spellStart"/>
      <w:r w:rsidR="00F41703" w:rsidRPr="00F41703">
        <w:t>mėnesių</w:t>
      </w:r>
      <w:proofErr w:type="spellEnd"/>
      <w:r w:rsidR="00F41703" w:rsidRPr="00F41703">
        <w:t xml:space="preserve"> </w:t>
      </w:r>
      <w:proofErr w:type="spellStart"/>
      <w:r w:rsidR="00F41703" w:rsidRPr="00F41703">
        <w:t>draudimo</w:t>
      </w:r>
      <w:proofErr w:type="spellEnd"/>
      <w:r w:rsidR="00F41703" w:rsidRPr="00F41703">
        <w:t xml:space="preserve"> </w:t>
      </w:r>
      <w:proofErr w:type="spellStart"/>
      <w:r w:rsidR="00F41703" w:rsidRPr="00F41703">
        <w:t>įmokos</w:t>
      </w:r>
      <w:proofErr w:type="spellEnd"/>
      <w:r w:rsidR="00F41703" w:rsidRPr="00F41703">
        <w:t xml:space="preserve"> </w:t>
      </w:r>
      <w:proofErr w:type="spellStart"/>
      <w:r w:rsidR="00F41703" w:rsidRPr="00F41703">
        <w:t>galioja</w:t>
      </w:r>
      <w:proofErr w:type="spellEnd"/>
      <w:r w:rsidR="00F41703" w:rsidRPr="00F41703">
        <w:t xml:space="preserve"> </w:t>
      </w:r>
      <w:proofErr w:type="spellStart"/>
      <w:r w:rsidR="00F41703" w:rsidRPr="00F41703">
        <w:t>visą</w:t>
      </w:r>
      <w:proofErr w:type="spellEnd"/>
      <w:r w:rsidR="00F41703" w:rsidRPr="00F41703">
        <w:t xml:space="preserve"> 24 </w:t>
      </w:r>
      <w:proofErr w:type="spellStart"/>
      <w:r w:rsidR="00F41703" w:rsidRPr="00F41703">
        <w:t>mėnesių</w:t>
      </w:r>
      <w:proofErr w:type="spellEnd"/>
      <w:r w:rsidR="00F41703" w:rsidRPr="00F41703">
        <w:t xml:space="preserve"> </w:t>
      </w:r>
      <w:proofErr w:type="spellStart"/>
      <w:r w:rsidR="00F41703" w:rsidRPr="00F41703">
        <w:t>Sutarties</w:t>
      </w:r>
      <w:proofErr w:type="spellEnd"/>
      <w:r w:rsidR="00F41703" w:rsidRPr="00F41703">
        <w:t xml:space="preserve"> </w:t>
      </w:r>
      <w:proofErr w:type="spellStart"/>
      <w:r w:rsidR="00F41703" w:rsidRPr="00F41703">
        <w:t>galiojimo</w:t>
      </w:r>
      <w:proofErr w:type="spellEnd"/>
      <w:r w:rsidR="00F41703" w:rsidRPr="00F41703">
        <w:t xml:space="preserve"> </w:t>
      </w:r>
      <w:proofErr w:type="spellStart"/>
      <w:r w:rsidR="00F41703" w:rsidRPr="00F41703">
        <w:t>laikotarpį</w:t>
      </w:r>
      <w:proofErr w:type="spellEnd"/>
      <w:r w:rsidR="00F41703" w:rsidRPr="00F41703">
        <w:t xml:space="preserve">, </w:t>
      </w:r>
      <w:proofErr w:type="spellStart"/>
      <w:r w:rsidR="00F41703" w:rsidRPr="00F41703">
        <w:t>išskyrus</w:t>
      </w:r>
      <w:proofErr w:type="spellEnd"/>
      <w:r w:rsidR="00F41703" w:rsidRPr="00F41703">
        <w:t xml:space="preserve"> </w:t>
      </w:r>
      <w:proofErr w:type="spellStart"/>
      <w:r w:rsidR="00F41703" w:rsidRPr="00F41703">
        <w:t>Sutartyje</w:t>
      </w:r>
      <w:proofErr w:type="spellEnd"/>
      <w:r w:rsidR="00F41703" w:rsidRPr="00F41703">
        <w:t xml:space="preserve"> </w:t>
      </w:r>
      <w:proofErr w:type="spellStart"/>
      <w:r w:rsidR="00F41703" w:rsidRPr="00F41703">
        <w:t>aiškiai</w:t>
      </w:r>
      <w:proofErr w:type="spellEnd"/>
      <w:r w:rsidR="00F41703" w:rsidRPr="00F41703">
        <w:t xml:space="preserve"> </w:t>
      </w:r>
      <w:proofErr w:type="spellStart"/>
      <w:r w:rsidR="00F41703" w:rsidRPr="00F41703">
        <w:t>nustatytus</w:t>
      </w:r>
      <w:proofErr w:type="spellEnd"/>
      <w:r w:rsidR="00F41703" w:rsidRPr="00F41703">
        <w:t xml:space="preserve"> </w:t>
      </w:r>
      <w:proofErr w:type="spellStart"/>
      <w:r w:rsidR="00F41703" w:rsidRPr="00F41703">
        <w:t>kainos</w:t>
      </w:r>
      <w:proofErr w:type="spellEnd"/>
      <w:r w:rsidR="00F41703" w:rsidRPr="00F41703">
        <w:t xml:space="preserve"> </w:t>
      </w:r>
      <w:proofErr w:type="spellStart"/>
      <w:r w:rsidR="00F41703" w:rsidRPr="00F41703">
        <w:t>perskaičiavimo</w:t>
      </w:r>
      <w:proofErr w:type="spellEnd"/>
      <w:r w:rsidR="00F41703" w:rsidRPr="00F41703">
        <w:t xml:space="preserve"> </w:t>
      </w:r>
      <w:proofErr w:type="spellStart"/>
      <w:r w:rsidR="00F41703" w:rsidRPr="00F41703">
        <w:t>atvejus</w:t>
      </w:r>
      <w:proofErr w:type="spellEnd"/>
      <w:r>
        <w:t>.</w:t>
      </w:r>
    </w:p>
    <w:p w14:paraId="5AFBAC17" w14:textId="366FB61D" w:rsidR="00BF22CD" w:rsidRDefault="00F92C81">
      <w:r>
        <w:t>2.</w:t>
      </w:r>
      <w:r w:rsidR="006D55E8">
        <w:t>7</w:t>
      </w:r>
      <w:r>
        <w:t xml:space="preserve">. Paslaugos </w:t>
      </w:r>
      <w:proofErr w:type="spellStart"/>
      <w:r>
        <w:t>kaina</w:t>
      </w:r>
      <w:proofErr w:type="spellEnd"/>
      <w:r>
        <w:t xml:space="preserve"> </w:t>
      </w:r>
      <w:proofErr w:type="spellStart"/>
      <w:r>
        <w:t>atskiro</w:t>
      </w:r>
      <w:proofErr w:type="spellEnd"/>
      <w:r>
        <w:t xml:space="preserve"> </w:t>
      </w:r>
      <w:proofErr w:type="spellStart"/>
      <w:r>
        <w:t>tipo</w:t>
      </w:r>
      <w:proofErr w:type="spellEnd"/>
      <w:r>
        <w:t xml:space="preserve"> </w:t>
      </w:r>
      <w:proofErr w:type="spellStart"/>
      <w:r>
        <w:t>vienai</w:t>
      </w:r>
      <w:proofErr w:type="spellEnd"/>
      <w:r>
        <w:t xml:space="preserve"> </w:t>
      </w:r>
      <w:proofErr w:type="spellStart"/>
      <w:r>
        <w:t>transporto</w:t>
      </w:r>
      <w:proofErr w:type="spellEnd"/>
      <w:r>
        <w:t xml:space="preserve"> </w:t>
      </w:r>
      <w:proofErr w:type="spellStart"/>
      <w:r>
        <w:t>priemonei</w:t>
      </w:r>
      <w:proofErr w:type="spellEnd"/>
      <w:r>
        <w:t xml:space="preserve"> – </w:t>
      </w:r>
      <w:proofErr w:type="spellStart"/>
      <w:r w:rsidR="00527946" w:rsidRPr="00527946">
        <w:t>Paslaugų</w:t>
      </w:r>
      <w:proofErr w:type="spellEnd"/>
      <w:r w:rsidR="00527946" w:rsidRPr="00527946">
        <w:t xml:space="preserve"> </w:t>
      </w:r>
      <w:proofErr w:type="spellStart"/>
      <w:r w:rsidR="00527946" w:rsidRPr="00527946">
        <w:t>teikėj</w:t>
      </w:r>
      <w:r w:rsidR="00527946">
        <w:t>o</w:t>
      </w:r>
      <w:proofErr w:type="spellEnd"/>
      <w:r w:rsidR="00527946">
        <w:t xml:space="preserve"> </w:t>
      </w:r>
      <w:proofErr w:type="spellStart"/>
      <w:r>
        <w:t>pasiūlyta</w:t>
      </w:r>
      <w:proofErr w:type="spellEnd"/>
      <w:r>
        <w:t xml:space="preserve"> </w:t>
      </w:r>
      <w:proofErr w:type="spellStart"/>
      <w:r>
        <w:t>draudimo</w:t>
      </w:r>
      <w:proofErr w:type="spellEnd"/>
      <w:r>
        <w:t xml:space="preserve"> </w:t>
      </w:r>
      <w:proofErr w:type="spellStart"/>
      <w:r>
        <w:t>įmoka</w:t>
      </w:r>
      <w:proofErr w:type="spellEnd"/>
      <w:r>
        <w:t xml:space="preserve"> 12 mėnesių draudimo apsaugos laikotarpiui (toliau – 12 mėn. draudimo įmoka).</w:t>
      </w:r>
    </w:p>
    <w:p w14:paraId="0405C50D" w14:textId="7FD1796C" w:rsidR="00BF22CD" w:rsidRDefault="00F92C81">
      <w:r>
        <w:lastRenderedPageBreak/>
        <w:t>2.</w:t>
      </w:r>
      <w:r w:rsidR="006D55E8">
        <w:t>8</w:t>
      </w:r>
      <w:r>
        <w:t xml:space="preserve">. Kai </w:t>
      </w:r>
      <w:proofErr w:type="spellStart"/>
      <w:r>
        <w:t>konkrečios</w:t>
      </w:r>
      <w:proofErr w:type="spellEnd"/>
      <w:r>
        <w:t xml:space="preserve"> </w:t>
      </w:r>
      <w:proofErr w:type="spellStart"/>
      <w:r>
        <w:t>transporto</w:t>
      </w:r>
      <w:proofErr w:type="spellEnd"/>
      <w:r>
        <w:t xml:space="preserve"> </w:t>
      </w:r>
      <w:proofErr w:type="spellStart"/>
      <w:r>
        <w:t>priemonės</w:t>
      </w:r>
      <w:proofErr w:type="spellEnd"/>
      <w:r>
        <w:t xml:space="preserve"> </w:t>
      </w:r>
      <w:proofErr w:type="spellStart"/>
      <w:r>
        <w:t>draudimo</w:t>
      </w:r>
      <w:proofErr w:type="spellEnd"/>
      <w:r>
        <w:t xml:space="preserve"> </w:t>
      </w:r>
      <w:proofErr w:type="spellStart"/>
      <w:r>
        <w:t>apsaugos</w:t>
      </w:r>
      <w:proofErr w:type="spellEnd"/>
      <w:r>
        <w:t xml:space="preserve"> </w:t>
      </w:r>
      <w:proofErr w:type="spellStart"/>
      <w:r>
        <w:t>laikotarpis</w:t>
      </w:r>
      <w:proofErr w:type="spellEnd"/>
      <w:r>
        <w:t xml:space="preserve"> </w:t>
      </w:r>
      <w:proofErr w:type="spellStart"/>
      <w:r>
        <w:t>yra</w:t>
      </w:r>
      <w:proofErr w:type="spellEnd"/>
      <w:r>
        <w:t xml:space="preserve"> 12 </w:t>
      </w:r>
      <w:proofErr w:type="spellStart"/>
      <w:r>
        <w:t>mėnesių</w:t>
      </w:r>
      <w:proofErr w:type="spellEnd"/>
      <w:r>
        <w:t xml:space="preserve">, jai </w:t>
      </w:r>
      <w:proofErr w:type="spellStart"/>
      <w:r>
        <w:t>taikoma</w:t>
      </w:r>
      <w:proofErr w:type="spellEnd"/>
      <w:r>
        <w:t xml:space="preserve"> </w:t>
      </w:r>
      <w:proofErr w:type="spellStart"/>
      <w:r>
        <w:t>atitinkama</w:t>
      </w:r>
      <w:proofErr w:type="spellEnd"/>
      <w:r>
        <w:t xml:space="preserve"> </w:t>
      </w:r>
      <w:proofErr w:type="spellStart"/>
      <w:r w:rsidR="00527946" w:rsidRPr="00527946">
        <w:t>Paslaugų</w:t>
      </w:r>
      <w:proofErr w:type="spellEnd"/>
      <w:r w:rsidR="00527946" w:rsidRPr="00527946">
        <w:t xml:space="preserve"> </w:t>
      </w:r>
      <w:proofErr w:type="spellStart"/>
      <w:r w:rsidR="00527946" w:rsidRPr="00527946">
        <w:t>teikėj</w:t>
      </w:r>
      <w:r w:rsidR="00527946">
        <w:t>o</w:t>
      </w:r>
      <w:proofErr w:type="spellEnd"/>
      <w:r w:rsidR="00527946">
        <w:t xml:space="preserve"> </w:t>
      </w:r>
      <w:proofErr w:type="spellStart"/>
      <w:r>
        <w:t>pasiūlyta</w:t>
      </w:r>
      <w:proofErr w:type="spellEnd"/>
      <w:r>
        <w:t xml:space="preserve"> 12 </w:t>
      </w:r>
      <w:proofErr w:type="spellStart"/>
      <w:r>
        <w:t>mėn</w:t>
      </w:r>
      <w:proofErr w:type="spellEnd"/>
      <w:r>
        <w:t>. draudimo įmoka.</w:t>
      </w:r>
    </w:p>
    <w:p w14:paraId="6C653D44" w14:textId="110EBEFE" w:rsidR="00BF22CD" w:rsidRDefault="00F92C81">
      <w:r>
        <w:t>2.</w:t>
      </w:r>
      <w:r w:rsidR="006D55E8">
        <w:t>9</w:t>
      </w:r>
      <w:r>
        <w:t>. Kai draudimo apsaugos laikotarpis trumpesnis nei 12 mėnesių, draudimo įmoka apskaičiuojama proporcingai draudimo apsaugos dienų skaičiui pagal formulę: 12 mėn. draudimo įmoka / 365 × draudimo apsaugos dienų skaičius.</w:t>
      </w:r>
    </w:p>
    <w:p w14:paraId="02EC46BA" w14:textId="41E7BF2F" w:rsidR="00BF22CD" w:rsidRDefault="00F92C81">
      <w:r>
        <w:t>2.</w:t>
      </w:r>
      <w:r w:rsidR="006D55E8">
        <w:t>10</w:t>
      </w:r>
      <w:r>
        <w:t>. Nutraukiant ar performinant konkrečios transporto priemonės draudimą, draudimo sutarties nutraukimo ar administravimo mokesčiai neskaičiuojami. Nepanaudota draudimo įmokos dalis apskaičiuojama ir grąžinama Sutartyje nustatyta tvarka.</w:t>
      </w:r>
    </w:p>
    <w:p w14:paraId="3D620C23" w14:textId="3A3A3036" w:rsidR="00BF22CD" w:rsidRDefault="00F92C81">
      <w:r>
        <w:t>2.1</w:t>
      </w:r>
      <w:r w:rsidR="006D55E8">
        <w:t>1</w:t>
      </w:r>
      <w:r>
        <w:t>. Paslaugų teikėjas negali nustatyti papildomų draudimo apsaugos apribojimų vien dėl to, kad transporto priemonė naudojama Užsakovo veiklai, jeigu jos naudojimo paskirtis buvo nurodyta pirkimo dokumentuose. Transporto priemonei, kurios paskirtis „Mokymas vairuoti“, draudimo apsauga turi galioti ją naudojant praktiniam vairuotojų mokymui.</w:t>
      </w:r>
    </w:p>
    <w:p w14:paraId="757867E4" w14:textId="08BCACE8" w:rsidR="00BF22CD" w:rsidRDefault="00F92C81">
      <w:r>
        <w:t>2.1</w:t>
      </w:r>
      <w:r w:rsidR="006D55E8">
        <w:t>2</w:t>
      </w:r>
      <w:r>
        <w:t xml:space="preserve">. </w:t>
      </w:r>
      <w:proofErr w:type="spellStart"/>
      <w:r w:rsidR="00527946" w:rsidRPr="00527946">
        <w:t>Paslaugų</w:t>
      </w:r>
      <w:proofErr w:type="spellEnd"/>
      <w:r w:rsidR="00527946" w:rsidRPr="00527946">
        <w:t xml:space="preserve"> </w:t>
      </w:r>
      <w:proofErr w:type="spellStart"/>
      <w:r w:rsidR="00527946" w:rsidRPr="00527946">
        <w:t>teikėjas</w:t>
      </w:r>
      <w:proofErr w:type="spellEnd"/>
      <w:r w:rsidR="00527946">
        <w:t xml:space="preserve"> </w:t>
      </w:r>
      <w:proofErr w:type="spellStart"/>
      <w:r>
        <w:t>draudimo</w:t>
      </w:r>
      <w:proofErr w:type="spellEnd"/>
      <w:r>
        <w:t xml:space="preserve"> </w:t>
      </w:r>
      <w:proofErr w:type="spellStart"/>
      <w:r>
        <w:t>liudijimą</w:t>
      </w:r>
      <w:proofErr w:type="spellEnd"/>
      <w:r>
        <w:t xml:space="preserve"> (</w:t>
      </w:r>
      <w:proofErr w:type="spellStart"/>
      <w:r>
        <w:t>polisą</w:t>
      </w:r>
      <w:proofErr w:type="spellEnd"/>
      <w:r>
        <w:t xml:space="preserve">) ir </w:t>
      </w:r>
      <w:proofErr w:type="spellStart"/>
      <w:r>
        <w:t>kitus</w:t>
      </w:r>
      <w:proofErr w:type="spellEnd"/>
      <w:r>
        <w:t xml:space="preserve"> </w:t>
      </w:r>
      <w:proofErr w:type="spellStart"/>
      <w:r>
        <w:t>draudimo</w:t>
      </w:r>
      <w:proofErr w:type="spellEnd"/>
      <w:r>
        <w:t xml:space="preserve"> apsaugą patvirtinančius dokumentus pateikia Užsakovui elektroniniu būdu Sutartyje nustatytu terminu.</w:t>
      </w:r>
    </w:p>
    <w:p w14:paraId="27368A1E" w14:textId="0264E8D3" w:rsidR="00BF22CD" w:rsidRDefault="00F92C81">
      <w:r>
        <w:t>2.1</w:t>
      </w:r>
      <w:r w:rsidR="006D55E8">
        <w:t>3</w:t>
      </w:r>
      <w:r>
        <w:t xml:space="preserve">. Per 5 </w:t>
      </w:r>
      <w:proofErr w:type="spellStart"/>
      <w:r>
        <w:t>darbo</w:t>
      </w:r>
      <w:proofErr w:type="spellEnd"/>
      <w:r>
        <w:t xml:space="preserve"> </w:t>
      </w:r>
      <w:proofErr w:type="spellStart"/>
      <w:r>
        <w:t>dienas</w:t>
      </w:r>
      <w:proofErr w:type="spellEnd"/>
      <w:r>
        <w:t xml:space="preserve"> </w:t>
      </w:r>
      <w:proofErr w:type="spellStart"/>
      <w:r>
        <w:t>nuo</w:t>
      </w:r>
      <w:proofErr w:type="spellEnd"/>
      <w:r>
        <w:t xml:space="preserve"> </w:t>
      </w:r>
      <w:proofErr w:type="spellStart"/>
      <w:r>
        <w:t>raštiško</w:t>
      </w:r>
      <w:proofErr w:type="spellEnd"/>
      <w:r>
        <w:t xml:space="preserve"> </w:t>
      </w:r>
      <w:proofErr w:type="spellStart"/>
      <w:r>
        <w:t>Užsakovo</w:t>
      </w:r>
      <w:proofErr w:type="spellEnd"/>
      <w:r>
        <w:t xml:space="preserve"> </w:t>
      </w:r>
      <w:proofErr w:type="spellStart"/>
      <w:r>
        <w:t>prašymo</w:t>
      </w:r>
      <w:proofErr w:type="spellEnd"/>
      <w:r>
        <w:t xml:space="preserve"> </w:t>
      </w:r>
      <w:proofErr w:type="spellStart"/>
      <w:r w:rsidR="00527946" w:rsidRPr="00527946">
        <w:t>Paslaugų</w:t>
      </w:r>
      <w:proofErr w:type="spellEnd"/>
      <w:r w:rsidR="00527946" w:rsidRPr="00527946">
        <w:t xml:space="preserve"> </w:t>
      </w:r>
      <w:proofErr w:type="spellStart"/>
      <w:r w:rsidR="00527946" w:rsidRPr="00527946">
        <w:t>teikėjas</w:t>
      </w:r>
      <w:proofErr w:type="spellEnd"/>
      <w:r w:rsidR="00527946">
        <w:t xml:space="preserve"> </w:t>
      </w:r>
      <w:proofErr w:type="spellStart"/>
      <w:r>
        <w:t>pateikia</w:t>
      </w:r>
      <w:proofErr w:type="spellEnd"/>
      <w:r>
        <w:t xml:space="preserve"> </w:t>
      </w:r>
      <w:proofErr w:type="spellStart"/>
      <w:r>
        <w:t>Sutarties</w:t>
      </w:r>
      <w:proofErr w:type="spellEnd"/>
      <w:r>
        <w:t xml:space="preserve"> </w:t>
      </w:r>
      <w:proofErr w:type="spellStart"/>
      <w:r>
        <w:t>vykdymo</w:t>
      </w:r>
      <w:proofErr w:type="spellEnd"/>
      <w:r>
        <w:t xml:space="preserve"> </w:t>
      </w:r>
      <w:proofErr w:type="spellStart"/>
      <w:r>
        <w:t>metu</w:t>
      </w:r>
      <w:proofErr w:type="spellEnd"/>
      <w:r>
        <w:t xml:space="preserve"> </w:t>
      </w:r>
      <w:proofErr w:type="spellStart"/>
      <w:r>
        <w:t>registruotų</w:t>
      </w:r>
      <w:proofErr w:type="spellEnd"/>
      <w:r>
        <w:t xml:space="preserve"> </w:t>
      </w:r>
      <w:proofErr w:type="spellStart"/>
      <w:r>
        <w:t>įvykių</w:t>
      </w:r>
      <w:proofErr w:type="spellEnd"/>
      <w:r>
        <w:t xml:space="preserve"> </w:t>
      </w:r>
      <w:proofErr w:type="spellStart"/>
      <w:r>
        <w:t>ataskaitą</w:t>
      </w:r>
      <w:proofErr w:type="spellEnd"/>
      <w:r>
        <w:t xml:space="preserve"> </w:t>
      </w:r>
      <w:proofErr w:type="spellStart"/>
      <w:r>
        <w:t>redaguojamos</w:t>
      </w:r>
      <w:proofErr w:type="spellEnd"/>
      <w:r>
        <w:t xml:space="preserve"> Excel bylos formatu, kurioje nurodoma bent: įvykio data, transporto priemonės valstybinis registracijos numeris (ar kitas identifikavimo numeris), rezervuotų ir išmokėtų draudimo išmokų sumos bei įvykio statusas.</w:t>
      </w:r>
    </w:p>
    <w:p w14:paraId="725D7723" w14:textId="072A320C" w:rsidR="00BF22CD" w:rsidRDefault="00F92C81">
      <w:r>
        <w:t>2.1</w:t>
      </w:r>
      <w:r w:rsidR="006D55E8">
        <w:t>4</w:t>
      </w:r>
      <w:r>
        <w:t xml:space="preserve">. </w:t>
      </w:r>
      <w:proofErr w:type="spellStart"/>
      <w:r>
        <w:t>Užsakovas</w:t>
      </w:r>
      <w:proofErr w:type="spellEnd"/>
      <w:r>
        <w:t xml:space="preserve"> </w:t>
      </w:r>
      <w:proofErr w:type="spellStart"/>
      <w:r w:rsidR="00527946" w:rsidRPr="00527946">
        <w:t>Paslaugų</w:t>
      </w:r>
      <w:proofErr w:type="spellEnd"/>
      <w:r w:rsidR="00527946" w:rsidRPr="00527946">
        <w:t xml:space="preserve"> </w:t>
      </w:r>
      <w:proofErr w:type="spellStart"/>
      <w:r w:rsidR="00527946" w:rsidRPr="00527946">
        <w:t>teikėj</w:t>
      </w:r>
      <w:r w:rsidR="00527946">
        <w:t>ui</w:t>
      </w:r>
      <w:proofErr w:type="spellEnd"/>
      <w:r w:rsidR="00527946">
        <w:t xml:space="preserve"> </w:t>
      </w:r>
      <w:proofErr w:type="spellStart"/>
      <w:r>
        <w:t>pateikia</w:t>
      </w:r>
      <w:proofErr w:type="spellEnd"/>
      <w:r>
        <w:t xml:space="preserve"> </w:t>
      </w:r>
      <w:proofErr w:type="spellStart"/>
      <w:r>
        <w:t>turimą</w:t>
      </w:r>
      <w:proofErr w:type="spellEnd"/>
      <w:r>
        <w:t xml:space="preserve"> ir </w:t>
      </w:r>
      <w:proofErr w:type="spellStart"/>
      <w:r>
        <w:t>paslaugoms</w:t>
      </w:r>
      <w:proofErr w:type="spellEnd"/>
      <w:r>
        <w:t xml:space="preserve"> </w:t>
      </w:r>
      <w:proofErr w:type="spellStart"/>
      <w:r>
        <w:t>teikti</w:t>
      </w:r>
      <w:proofErr w:type="spellEnd"/>
      <w:r>
        <w:t xml:space="preserve"> pagrįstai reikalingą informaciją apie draudžiamas transporto priemones.</w:t>
      </w:r>
    </w:p>
    <w:p w14:paraId="06B07C8B" w14:textId="77777777" w:rsidR="00F175F1" w:rsidRDefault="00F175F1"/>
    <w:sectPr w:rsidR="00F175F1" w:rsidSect="00034616">
      <w:pgSz w:w="12240" w:h="15840"/>
      <w:pgMar w:top="1134" w:right="1134" w:bottom="1134"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35B52"/>
    <w:rsid w:val="0006063C"/>
    <w:rsid w:val="0015074B"/>
    <w:rsid w:val="00154F7E"/>
    <w:rsid w:val="00225C98"/>
    <w:rsid w:val="00237FA5"/>
    <w:rsid w:val="0029639D"/>
    <w:rsid w:val="00326F90"/>
    <w:rsid w:val="00411710"/>
    <w:rsid w:val="00456AC3"/>
    <w:rsid w:val="004B5D68"/>
    <w:rsid w:val="00527946"/>
    <w:rsid w:val="005B6ACD"/>
    <w:rsid w:val="006D55E8"/>
    <w:rsid w:val="007F31C8"/>
    <w:rsid w:val="00801037"/>
    <w:rsid w:val="008C0A9C"/>
    <w:rsid w:val="00A80EA8"/>
    <w:rsid w:val="00AA1D8D"/>
    <w:rsid w:val="00AD3965"/>
    <w:rsid w:val="00B47730"/>
    <w:rsid w:val="00BF22CD"/>
    <w:rsid w:val="00C175E0"/>
    <w:rsid w:val="00CB0664"/>
    <w:rsid w:val="00F175F1"/>
    <w:rsid w:val="00F41703"/>
    <w:rsid w:val="00F92C81"/>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90E79A"/>
  <w14:defaultImageDpi w14:val="300"/>
  <w15:docId w15:val="{0438B52A-A327-4101-8D37-51676D74A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C693F"/>
    <w:pPr>
      <w:spacing w:after="80" w:line="259" w:lineRule="auto"/>
    </w:pPr>
    <w:rPr>
      <w:rFonts w:ascii="Arial" w:hAnsi="Arial"/>
      <w:sz w:val="20"/>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8CB66B-3486-41F8-9D46-88AA40C72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2</Pages>
  <Words>3375</Words>
  <Characters>1925</Characters>
  <Application>Microsoft Office Word</Application>
  <DocSecurity>0</DocSecurity>
  <Lines>16</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5290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Darbas</cp:lastModifiedBy>
  <cp:revision>9</cp:revision>
  <dcterms:created xsi:type="dcterms:W3CDTF">2026-08-21T13:10:00Z</dcterms:created>
  <dcterms:modified xsi:type="dcterms:W3CDTF">2026-08-25T14:03:00Z</dcterms:modified>
  <cp:category/>
</cp:coreProperties>
</file>