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A3CBC" w14:textId="77777777" w:rsidR="00CD0582" w:rsidRDefault="00E6766A">
      <w:pPr>
        <w:jc w:val="center"/>
      </w:pPr>
      <w:r>
        <w:rPr>
          <w:b/>
          <w:sz w:val="24"/>
        </w:rPr>
        <w:t>TRANSPORTO PRIEMONIŲ DRAUDIMO PASLAUGŲ TEIKIMO SUTARTIS Nr. VP-___</w:t>
      </w:r>
    </w:p>
    <w:p w14:paraId="64A8EBFC" w14:textId="77777777" w:rsidR="00CD0582" w:rsidRDefault="00E6766A">
      <w:pPr>
        <w:jc w:val="center"/>
      </w:pPr>
      <w:r>
        <w:t>20__-__-__, Klaipėda</w:t>
      </w:r>
    </w:p>
    <w:p w14:paraId="3F720DC5" w14:textId="77777777" w:rsidR="00CD0582" w:rsidRDefault="00E6766A">
      <w:r>
        <w:t>Klaipėdos Ernesto Galvanausko profesinio mokymo centras, juridinio asmens kodas 140199874, atstovaujamas direktorės Dalios Martišauskienės, veikiančios pagal įstaigos įstatus (toliau – Užsakovas), ir [Paslaugų teikėjo pavadinimas], juridinio asmens kodas [_____], atstovaujamas [pareigos, vardas, pavardė], veikiančio (-ios) pagal [_____] (toliau – Paslaugų teikėjas), toliau kiekvienas atskirai vadinamas Šalimi, o kartu – Šalimis, vadovaudamiesi Užsakovo savarankiškai atlikto viešojo pirkimo „Transporto priemonių draudimo paslaugos“ rezultatais, sudarė šią pirkimo sutartį (toliau – Sutartis).</w:t>
      </w:r>
    </w:p>
    <w:p w14:paraId="158715A3" w14:textId="77777777" w:rsidR="00CD0582" w:rsidRDefault="00E6766A">
      <w:pPr>
        <w:pStyle w:val="Heading1"/>
      </w:pPr>
      <w:r>
        <w:t>1. BENDROSIOS NUOSTATOS</w:t>
      </w:r>
    </w:p>
    <w:p w14:paraId="7A55C43C" w14:textId="77777777" w:rsidR="00CD0582" w:rsidRDefault="00E6766A">
      <w:r>
        <w:t>1.1. Paslaugos – transporto priemonių valdytojų civilinės atsakomybės privalomojo draudimo (TPVCA) ir (ar) transporto priemonių KASKO draudimo paslaugos pagal tą (-as) pirkimo dalį (-is), kurioje (-iose) Paslaugų teikėjo pasiūlymas pripažintas laimėjusiu.</w:t>
      </w:r>
    </w:p>
    <w:p w14:paraId="47563093" w14:textId="77777777" w:rsidR="00CD0582" w:rsidRDefault="00E6766A">
      <w:r>
        <w:t>1.2. Pradinė Sutarties vertė – maksimali lėšų suma, skirta Paslaugoms įsigyti per visą Sutarties galiojimo laikotarpį. Pradinė Sutarties vertė ir, kai Sutartis sudaroma dėl abiejų pirkimo dalių, kiekvienai pirkimo daliai tenkanti maksimali vertė nurodoma Sutarties 4.2 punkte.</w:t>
      </w:r>
    </w:p>
    <w:p w14:paraId="50925E21" w14:textId="77777777" w:rsidR="00CD0582" w:rsidRDefault="00E6766A">
      <w:r>
        <w:t>1.3. Pirkimo dokumentai, atitinkamos pirkimo dalies techninė specifikacija, Transporto priemonių sąrašas, Paslaugų teikėjo pasiūlymas ir Paslaugų teikėjo draudimo taisyklės, kiek jos neprieštarauja pirkimo dokumentams ir šiai Sutarčiai, yra neatskiriama Sutarties dalis.</w:t>
      </w:r>
    </w:p>
    <w:p w14:paraId="1A31F2F4" w14:textId="634AF2B2" w:rsidR="00CD0582" w:rsidRDefault="00E6766A">
      <w:r>
        <w:t xml:space="preserve">1.4. </w:t>
      </w:r>
      <w:proofErr w:type="spellStart"/>
      <w:r>
        <w:t>Esant</w:t>
      </w:r>
      <w:proofErr w:type="spellEnd"/>
      <w:r>
        <w:t xml:space="preserve"> </w:t>
      </w:r>
      <w:proofErr w:type="spellStart"/>
      <w:r>
        <w:t>prieštaravimų</w:t>
      </w:r>
      <w:proofErr w:type="spellEnd"/>
      <w:r>
        <w:t xml:space="preserve"> tarp </w:t>
      </w:r>
      <w:proofErr w:type="spellStart"/>
      <w:r w:rsidRPr="00EF0BDC">
        <w:t>Sutarties</w:t>
      </w:r>
      <w:proofErr w:type="spellEnd"/>
      <w:r w:rsidRPr="00EF0BDC">
        <w:t xml:space="preserve">, </w:t>
      </w:r>
      <w:proofErr w:type="spellStart"/>
      <w:r w:rsidRPr="00EF0BDC">
        <w:t>draudimo</w:t>
      </w:r>
      <w:proofErr w:type="spellEnd"/>
      <w:r>
        <w:t xml:space="preserve"> </w:t>
      </w:r>
      <w:proofErr w:type="spellStart"/>
      <w:r>
        <w:t>liudijimo</w:t>
      </w:r>
      <w:proofErr w:type="spellEnd"/>
      <w:r>
        <w:t xml:space="preserve"> (</w:t>
      </w:r>
      <w:proofErr w:type="spellStart"/>
      <w:r>
        <w:t>poliso</w:t>
      </w:r>
      <w:proofErr w:type="spellEnd"/>
      <w:r>
        <w:t xml:space="preserve">) </w:t>
      </w:r>
      <w:proofErr w:type="spellStart"/>
      <w:r>
        <w:t>ar</w:t>
      </w:r>
      <w:proofErr w:type="spellEnd"/>
      <w:r>
        <w:t xml:space="preserve"> </w:t>
      </w:r>
      <w:proofErr w:type="spellStart"/>
      <w:r>
        <w:t>Paslaugų</w:t>
      </w:r>
      <w:proofErr w:type="spellEnd"/>
      <w:r>
        <w:t xml:space="preserve"> teikėjo draudimo taisyklių, taikomos pirkimo dokumentuose, techninėje specifikacijoje ir Sutartyje nustatytos sąlygos. Paslaugų teikėjo draudimo taisyklės taikomos tik tiek, kiek jos neprieštarauja šioms sąlygoms.</w:t>
      </w:r>
    </w:p>
    <w:p w14:paraId="094241C0" w14:textId="77777777" w:rsidR="00CD0582" w:rsidRDefault="00E6766A">
      <w:pPr>
        <w:pStyle w:val="Heading1"/>
      </w:pPr>
      <w:r>
        <w:t>2. SUTARTIES DALYKAS</w:t>
      </w:r>
    </w:p>
    <w:p w14:paraId="4DE124B0" w14:textId="77777777" w:rsidR="00CD0582" w:rsidRDefault="00E6766A">
      <w:r>
        <w:t>2.1. Paslaugų teikėjas įsipareigoja Sutartyje ir jos prieduose nustatytomis sąlygomis suteikti Užsakovui transporto priemonių draudimo Paslaugas, o Užsakovas įsipareigoja priimti tinkamai suteiktas Paslaugas ir už jas atsiskaityti.</w:t>
      </w:r>
    </w:p>
    <w:p w14:paraId="514947C8" w14:textId="77777777" w:rsidR="00CD0582" w:rsidRDefault="00E6766A">
      <w:r>
        <w:t>2.2. Sutartis sudaroma dėl: [I pirkimo dalies – TPVCA draudimo paslaugų] / [II pirkimo dalies – KASKO draudimo paslaugų] / [I ir II pirkimo dalių – TPVCA ir KASKO draudimo paslaugų]. Pasirašant Sutartį paliekama tik ta (-os) pirkimo dalis (-ys), kurioje (-iose) Paslaugų teikėjas pripažintas laimėtoju.</w:t>
      </w:r>
    </w:p>
    <w:p w14:paraId="0353A751" w14:textId="777D376A" w:rsidR="0029134C" w:rsidRDefault="00E6766A">
      <w:r>
        <w:t xml:space="preserve">2.3. </w:t>
      </w:r>
      <w:bookmarkStart w:id="0" w:name="_Hlk238573438"/>
      <w:proofErr w:type="spellStart"/>
      <w:r w:rsidR="0029134C" w:rsidRPr="0029134C">
        <w:t>Draudžiamos</w:t>
      </w:r>
      <w:proofErr w:type="spellEnd"/>
      <w:r w:rsidR="0029134C" w:rsidRPr="0029134C">
        <w:t xml:space="preserve"> </w:t>
      </w:r>
      <w:proofErr w:type="spellStart"/>
      <w:r w:rsidR="0029134C" w:rsidRPr="0029134C">
        <w:t>transporto</w:t>
      </w:r>
      <w:proofErr w:type="spellEnd"/>
      <w:r w:rsidR="0029134C" w:rsidRPr="0029134C">
        <w:t xml:space="preserve"> </w:t>
      </w:r>
      <w:proofErr w:type="spellStart"/>
      <w:r w:rsidR="0029134C" w:rsidRPr="0029134C">
        <w:t>priemonės</w:t>
      </w:r>
      <w:proofErr w:type="spellEnd"/>
      <w:r w:rsidR="0029134C" w:rsidRPr="0029134C">
        <w:t xml:space="preserve">, </w:t>
      </w:r>
      <w:proofErr w:type="spellStart"/>
      <w:r w:rsidR="0029134C" w:rsidRPr="0029134C">
        <w:t>jų</w:t>
      </w:r>
      <w:proofErr w:type="spellEnd"/>
      <w:r w:rsidR="0029134C" w:rsidRPr="0029134C">
        <w:t xml:space="preserve"> </w:t>
      </w:r>
      <w:proofErr w:type="spellStart"/>
      <w:r w:rsidR="0029134C" w:rsidRPr="0029134C">
        <w:t>duomenys</w:t>
      </w:r>
      <w:proofErr w:type="spellEnd"/>
      <w:r w:rsidR="0029134C" w:rsidRPr="0029134C">
        <w:t xml:space="preserve">, </w:t>
      </w:r>
      <w:proofErr w:type="spellStart"/>
      <w:r w:rsidR="0029134C" w:rsidRPr="0029134C">
        <w:t>draudimo</w:t>
      </w:r>
      <w:proofErr w:type="spellEnd"/>
      <w:r w:rsidR="0029134C" w:rsidRPr="0029134C">
        <w:t xml:space="preserve"> </w:t>
      </w:r>
      <w:proofErr w:type="spellStart"/>
      <w:r w:rsidR="0029134C" w:rsidRPr="0029134C">
        <w:t>rūšis</w:t>
      </w:r>
      <w:proofErr w:type="spellEnd"/>
      <w:r w:rsidR="0029134C" w:rsidRPr="0029134C">
        <w:t xml:space="preserve">, </w:t>
      </w:r>
      <w:proofErr w:type="spellStart"/>
      <w:r w:rsidR="0029134C" w:rsidRPr="0029134C">
        <w:t>paskirtis</w:t>
      </w:r>
      <w:proofErr w:type="spellEnd"/>
      <w:r w:rsidR="0029134C" w:rsidRPr="0029134C">
        <w:t xml:space="preserve"> ir </w:t>
      </w:r>
      <w:proofErr w:type="spellStart"/>
      <w:r w:rsidR="0029134C" w:rsidRPr="0029134C">
        <w:t>kita</w:t>
      </w:r>
      <w:proofErr w:type="spellEnd"/>
      <w:r w:rsidR="0029134C" w:rsidRPr="0029134C">
        <w:t xml:space="preserve"> </w:t>
      </w:r>
      <w:proofErr w:type="spellStart"/>
      <w:r w:rsidR="0029134C" w:rsidRPr="0029134C">
        <w:t>pirkimui</w:t>
      </w:r>
      <w:proofErr w:type="spellEnd"/>
      <w:r w:rsidR="0029134C" w:rsidRPr="0029134C">
        <w:t xml:space="preserve"> </w:t>
      </w:r>
      <w:proofErr w:type="spellStart"/>
      <w:r w:rsidR="0029134C" w:rsidRPr="0029134C">
        <w:t>reikšminga</w:t>
      </w:r>
      <w:proofErr w:type="spellEnd"/>
      <w:r w:rsidR="0029134C" w:rsidRPr="0029134C">
        <w:t xml:space="preserve"> </w:t>
      </w:r>
      <w:proofErr w:type="spellStart"/>
      <w:r w:rsidR="0029134C" w:rsidRPr="0029134C">
        <w:t>informacija</w:t>
      </w:r>
      <w:proofErr w:type="spellEnd"/>
      <w:r w:rsidR="0029134C" w:rsidRPr="0029134C">
        <w:t xml:space="preserve"> </w:t>
      </w:r>
      <w:proofErr w:type="spellStart"/>
      <w:r w:rsidR="0029134C" w:rsidRPr="0029134C">
        <w:t>nurodyta</w:t>
      </w:r>
      <w:proofErr w:type="spellEnd"/>
      <w:r w:rsidR="0029134C" w:rsidRPr="0029134C">
        <w:t xml:space="preserve"> </w:t>
      </w:r>
      <w:proofErr w:type="spellStart"/>
      <w:r w:rsidR="0029134C" w:rsidRPr="0029134C">
        <w:t>atitinkamos</w:t>
      </w:r>
      <w:proofErr w:type="spellEnd"/>
      <w:r w:rsidR="0029134C" w:rsidRPr="0029134C">
        <w:t xml:space="preserve"> </w:t>
      </w:r>
      <w:proofErr w:type="spellStart"/>
      <w:r w:rsidR="0029134C" w:rsidRPr="0029134C">
        <w:t>pirkimo</w:t>
      </w:r>
      <w:proofErr w:type="spellEnd"/>
      <w:r w:rsidR="0029134C" w:rsidRPr="0029134C">
        <w:t xml:space="preserve"> </w:t>
      </w:r>
      <w:proofErr w:type="spellStart"/>
      <w:r w:rsidR="0029134C" w:rsidRPr="0029134C">
        <w:t>dalies</w:t>
      </w:r>
      <w:proofErr w:type="spellEnd"/>
      <w:r w:rsidR="0029134C" w:rsidRPr="0029134C">
        <w:t xml:space="preserve"> </w:t>
      </w:r>
      <w:proofErr w:type="spellStart"/>
      <w:r w:rsidR="0029134C" w:rsidRPr="0029134C">
        <w:t>priede</w:t>
      </w:r>
      <w:proofErr w:type="spellEnd"/>
      <w:r w:rsidR="0029134C" w:rsidRPr="0029134C">
        <w:t xml:space="preserve"> „</w:t>
      </w:r>
      <w:proofErr w:type="spellStart"/>
      <w:r w:rsidR="0029134C" w:rsidRPr="0029134C">
        <w:t>Transporto</w:t>
      </w:r>
      <w:proofErr w:type="spellEnd"/>
      <w:r w:rsidR="0029134C" w:rsidRPr="0029134C">
        <w:t xml:space="preserve"> </w:t>
      </w:r>
      <w:proofErr w:type="spellStart"/>
      <w:r w:rsidR="0029134C" w:rsidRPr="0029134C">
        <w:t>priemonių</w:t>
      </w:r>
      <w:proofErr w:type="spellEnd"/>
      <w:r w:rsidR="0029134C" w:rsidRPr="0029134C">
        <w:t xml:space="preserve"> </w:t>
      </w:r>
      <w:proofErr w:type="spellStart"/>
      <w:proofErr w:type="gramStart"/>
      <w:r w:rsidR="0029134C" w:rsidRPr="0029134C">
        <w:t>sąrašas</w:t>
      </w:r>
      <w:proofErr w:type="spellEnd"/>
      <w:r w:rsidR="0029134C" w:rsidRPr="0029134C">
        <w:t>“</w:t>
      </w:r>
      <w:bookmarkEnd w:id="0"/>
      <w:proofErr w:type="gramEnd"/>
      <w:r w:rsidR="0029134C" w:rsidRPr="0029134C">
        <w:t xml:space="preserve">. </w:t>
      </w:r>
      <w:proofErr w:type="spellStart"/>
      <w:r w:rsidR="0029134C" w:rsidRPr="0029134C">
        <w:t>Draudimo</w:t>
      </w:r>
      <w:proofErr w:type="spellEnd"/>
      <w:r w:rsidR="0029134C" w:rsidRPr="0029134C">
        <w:t xml:space="preserve"> </w:t>
      </w:r>
      <w:proofErr w:type="spellStart"/>
      <w:r w:rsidR="0029134C" w:rsidRPr="0029134C">
        <w:t>apsaugos</w:t>
      </w:r>
      <w:proofErr w:type="spellEnd"/>
      <w:r w:rsidR="0029134C" w:rsidRPr="0029134C">
        <w:t xml:space="preserve"> </w:t>
      </w:r>
      <w:proofErr w:type="spellStart"/>
      <w:r w:rsidR="0029134C" w:rsidRPr="0029134C">
        <w:t>pradžia</w:t>
      </w:r>
      <w:proofErr w:type="spellEnd"/>
      <w:r w:rsidR="0029134C" w:rsidRPr="0029134C">
        <w:t xml:space="preserve"> </w:t>
      </w:r>
      <w:proofErr w:type="spellStart"/>
      <w:r w:rsidR="0029134C" w:rsidRPr="0029134C">
        <w:t>nustatoma</w:t>
      </w:r>
      <w:proofErr w:type="spellEnd"/>
      <w:r w:rsidR="0029134C" w:rsidRPr="0029134C">
        <w:t xml:space="preserve"> </w:t>
      </w:r>
      <w:proofErr w:type="spellStart"/>
      <w:r w:rsidR="0029134C" w:rsidRPr="0029134C">
        <w:t>pagal</w:t>
      </w:r>
      <w:proofErr w:type="spellEnd"/>
      <w:r w:rsidR="0029134C" w:rsidRPr="0029134C">
        <w:t xml:space="preserve"> </w:t>
      </w:r>
      <w:proofErr w:type="spellStart"/>
      <w:r w:rsidR="0029134C" w:rsidRPr="0029134C">
        <w:t>šiame</w:t>
      </w:r>
      <w:proofErr w:type="spellEnd"/>
      <w:r w:rsidR="0029134C" w:rsidRPr="0029134C">
        <w:t xml:space="preserve"> </w:t>
      </w:r>
      <w:proofErr w:type="spellStart"/>
      <w:r w:rsidR="0029134C" w:rsidRPr="0029134C">
        <w:t>sąraše</w:t>
      </w:r>
      <w:proofErr w:type="spellEnd"/>
      <w:r w:rsidR="0029134C" w:rsidRPr="0029134C">
        <w:t xml:space="preserve"> ir (</w:t>
      </w:r>
      <w:proofErr w:type="spellStart"/>
      <w:r w:rsidR="0029134C" w:rsidRPr="0029134C">
        <w:t>ar</w:t>
      </w:r>
      <w:proofErr w:type="spellEnd"/>
      <w:r w:rsidR="0029134C" w:rsidRPr="0029134C">
        <w:t xml:space="preserve">) </w:t>
      </w:r>
      <w:proofErr w:type="spellStart"/>
      <w:r w:rsidR="0029134C" w:rsidRPr="0029134C">
        <w:t>konkrečiame</w:t>
      </w:r>
      <w:proofErr w:type="spellEnd"/>
      <w:r w:rsidR="0029134C" w:rsidRPr="0029134C">
        <w:t xml:space="preserve"> </w:t>
      </w:r>
      <w:proofErr w:type="spellStart"/>
      <w:r w:rsidR="0029134C" w:rsidRPr="0029134C">
        <w:t>Užsakovo</w:t>
      </w:r>
      <w:proofErr w:type="spellEnd"/>
      <w:r w:rsidR="0029134C" w:rsidRPr="0029134C">
        <w:t xml:space="preserve"> </w:t>
      </w:r>
      <w:proofErr w:type="spellStart"/>
      <w:r w:rsidR="0029134C" w:rsidRPr="0029134C">
        <w:t>užsakyme</w:t>
      </w:r>
      <w:proofErr w:type="spellEnd"/>
      <w:r w:rsidR="0029134C" w:rsidRPr="0029134C">
        <w:t xml:space="preserve"> </w:t>
      </w:r>
      <w:proofErr w:type="spellStart"/>
      <w:r w:rsidR="0029134C" w:rsidRPr="0029134C">
        <w:t>nurodytą</w:t>
      </w:r>
      <w:proofErr w:type="spellEnd"/>
      <w:r w:rsidR="0029134C" w:rsidRPr="0029134C">
        <w:t xml:space="preserve"> </w:t>
      </w:r>
      <w:proofErr w:type="spellStart"/>
      <w:r w:rsidR="0029134C" w:rsidRPr="0029134C">
        <w:t>poreikį</w:t>
      </w:r>
      <w:proofErr w:type="spellEnd"/>
      <w:r w:rsidR="0029134C" w:rsidRPr="0029134C">
        <w:t>.</w:t>
      </w:r>
    </w:p>
    <w:p w14:paraId="3B4671DE" w14:textId="71818460" w:rsidR="00CD0582" w:rsidRDefault="00E6766A">
      <w:r>
        <w:t xml:space="preserve">2.4. </w:t>
      </w:r>
      <w:proofErr w:type="spellStart"/>
      <w:r w:rsidRPr="00186D7F">
        <w:t>Užsakovas</w:t>
      </w:r>
      <w:proofErr w:type="spellEnd"/>
      <w:r w:rsidRPr="00186D7F">
        <w:t xml:space="preserve"> </w:t>
      </w:r>
      <w:proofErr w:type="spellStart"/>
      <w:r w:rsidRPr="00186D7F">
        <w:t>neįsipareigoja</w:t>
      </w:r>
      <w:proofErr w:type="spellEnd"/>
      <w:r w:rsidRPr="00186D7F">
        <w:t xml:space="preserve"> </w:t>
      </w:r>
      <w:proofErr w:type="spellStart"/>
      <w:r w:rsidR="00EF0BDC" w:rsidRPr="00186D7F">
        <w:t>drausti</w:t>
      </w:r>
      <w:proofErr w:type="spellEnd"/>
      <w:r w:rsidRPr="00186D7F">
        <w:t xml:space="preserve"> vis</w:t>
      </w:r>
      <w:r w:rsidR="00EF0BDC" w:rsidRPr="00186D7F">
        <w:t>as</w:t>
      </w:r>
      <w:r w:rsidRPr="00186D7F">
        <w:t xml:space="preserve"> </w:t>
      </w:r>
      <w:proofErr w:type="spellStart"/>
      <w:r w:rsidR="00EF0BDC" w:rsidRPr="00186D7F">
        <w:t>sąraše</w:t>
      </w:r>
      <w:proofErr w:type="spellEnd"/>
      <w:r w:rsidRPr="00186D7F">
        <w:t xml:space="preserve"> </w:t>
      </w:r>
      <w:proofErr w:type="spellStart"/>
      <w:r w:rsidRPr="00186D7F">
        <w:t>nurodyt</w:t>
      </w:r>
      <w:r w:rsidR="00EF0BDC" w:rsidRPr="00186D7F">
        <w:t>as</w:t>
      </w:r>
      <w:proofErr w:type="spellEnd"/>
      <w:r w:rsidRPr="00186D7F">
        <w:t xml:space="preserve"> </w:t>
      </w:r>
      <w:proofErr w:type="spellStart"/>
      <w:r w:rsidRPr="00186D7F">
        <w:t>transporto</w:t>
      </w:r>
      <w:proofErr w:type="spellEnd"/>
      <w:r w:rsidRPr="00186D7F">
        <w:t xml:space="preserve"> </w:t>
      </w:r>
      <w:proofErr w:type="spellStart"/>
      <w:r w:rsidRPr="00186D7F">
        <w:t>priemon</w:t>
      </w:r>
      <w:r w:rsidR="00EF0BDC" w:rsidRPr="00186D7F">
        <w:t>es</w:t>
      </w:r>
      <w:proofErr w:type="spellEnd"/>
      <w:r w:rsidR="00EF0BDC" w:rsidRPr="00186D7F">
        <w:t xml:space="preserve"> 24 </w:t>
      </w:r>
      <w:proofErr w:type="spellStart"/>
      <w:r w:rsidR="00EF0BDC" w:rsidRPr="00186D7F">
        <w:t>mėnesius</w:t>
      </w:r>
      <w:proofErr w:type="spellEnd"/>
      <w:r w:rsidRPr="00186D7F">
        <w:t xml:space="preserve"> </w:t>
      </w:r>
      <w:proofErr w:type="spellStart"/>
      <w:r w:rsidRPr="00186D7F">
        <w:t>ar</w:t>
      </w:r>
      <w:proofErr w:type="spellEnd"/>
      <w:r w:rsidRPr="00186D7F">
        <w:t xml:space="preserve"> </w:t>
      </w:r>
      <w:proofErr w:type="spellStart"/>
      <w:r w:rsidRPr="00186D7F">
        <w:t>išnaudoti</w:t>
      </w:r>
      <w:proofErr w:type="spellEnd"/>
      <w:r w:rsidRPr="00186D7F">
        <w:t xml:space="preserve"> </w:t>
      </w:r>
      <w:proofErr w:type="spellStart"/>
      <w:r w:rsidRPr="00186D7F">
        <w:t>visos</w:t>
      </w:r>
      <w:proofErr w:type="spellEnd"/>
      <w:r w:rsidRPr="00186D7F">
        <w:t xml:space="preserve"> </w:t>
      </w:r>
      <w:proofErr w:type="spellStart"/>
      <w:r w:rsidR="00EF0BDC" w:rsidRPr="00186D7F">
        <w:t>maksimalios</w:t>
      </w:r>
      <w:proofErr w:type="spellEnd"/>
      <w:r w:rsidRPr="00186D7F">
        <w:t xml:space="preserve"> </w:t>
      </w:r>
      <w:proofErr w:type="spellStart"/>
      <w:r w:rsidRPr="00186D7F">
        <w:t>Sutarties</w:t>
      </w:r>
      <w:proofErr w:type="spellEnd"/>
      <w:r w:rsidRPr="00186D7F">
        <w:t xml:space="preserve"> </w:t>
      </w:r>
      <w:proofErr w:type="spellStart"/>
      <w:r w:rsidR="00EF0BDC" w:rsidRPr="00186D7F">
        <w:t>kainos</w:t>
      </w:r>
      <w:proofErr w:type="spellEnd"/>
      <w:r w:rsidRPr="00186D7F">
        <w:t>.</w:t>
      </w:r>
    </w:p>
    <w:p w14:paraId="188B2845" w14:textId="238E2521" w:rsidR="00CD0582" w:rsidRDefault="00E6766A">
      <w:r>
        <w:t xml:space="preserve">2.5. Sutarties galiojimo metu naujai įsigytos, išsinuomotos ar kitu teisėtu pagrindu pradėtos valdyti transporto priemonės gali </w:t>
      </w:r>
      <w:proofErr w:type="spellStart"/>
      <w:r>
        <w:t>būti</w:t>
      </w:r>
      <w:proofErr w:type="spellEnd"/>
      <w:r>
        <w:t xml:space="preserve"> </w:t>
      </w:r>
      <w:proofErr w:type="spellStart"/>
      <w:r>
        <w:t>įtraukiamos</w:t>
      </w:r>
      <w:proofErr w:type="spellEnd"/>
      <w:r>
        <w:t xml:space="preserve"> į </w:t>
      </w:r>
      <w:proofErr w:type="spellStart"/>
      <w:r>
        <w:t>draudžiamų</w:t>
      </w:r>
      <w:proofErr w:type="spellEnd"/>
      <w:r>
        <w:t xml:space="preserve"> </w:t>
      </w:r>
      <w:proofErr w:type="spellStart"/>
      <w:r>
        <w:t>transporto</w:t>
      </w:r>
      <w:proofErr w:type="spellEnd"/>
      <w:r>
        <w:t xml:space="preserve"> </w:t>
      </w:r>
      <w:proofErr w:type="spellStart"/>
      <w:r>
        <w:t>priemonių</w:t>
      </w:r>
      <w:proofErr w:type="spellEnd"/>
      <w:r>
        <w:t xml:space="preserve"> </w:t>
      </w:r>
      <w:proofErr w:type="spellStart"/>
      <w:r>
        <w:t>sąrašą</w:t>
      </w:r>
      <w:proofErr w:type="spellEnd"/>
      <w:r w:rsidR="00EF0BDC">
        <w:t>,</w:t>
      </w:r>
      <w:r>
        <w:t xml:space="preserve"> </w:t>
      </w:r>
      <w:proofErr w:type="spellStart"/>
      <w:r w:rsidR="00EF0BDC">
        <w:t>sutartyje</w:t>
      </w:r>
      <w:proofErr w:type="spellEnd"/>
      <w:r w:rsidR="00EF0BDC">
        <w:t xml:space="preserve"> ir </w:t>
      </w:r>
      <w:proofErr w:type="spellStart"/>
      <w:r w:rsidR="00EF0BDC">
        <w:t>jos</w:t>
      </w:r>
      <w:proofErr w:type="spellEnd"/>
      <w:r w:rsidR="00EF0BDC">
        <w:t xml:space="preserve"> </w:t>
      </w:r>
      <w:proofErr w:type="spellStart"/>
      <w:r w:rsidR="00EF0BDC">
        <w:t>prieduose</w:t>
      </w:r>
      <w:proofErr w:type="spellEnd"/>
      <w:r>
        <w:t xml:space="preserve"> </w:t>
      </w:r>
      <w:proofErr w:type="spellStart"/>
      <w:r>
        <w:t>nustatytomis</w:t>
      </w:r>
      <w:proofErr w:type="spellEnd"/>
      <w:r>
        <w:t xml:space="preserve"> </w:t>
      </w:r>
      <w:proofErr w:type="spellStart"/>
      <w:r>
        <w:t>sąlygomis</w:t>
      </w:r>
      <w:proofErr w:type="spellEnd"/>
      <w:r>
        <w:t xml:space="preserve">, </w:t>
      </w:r>
      <w:proofErr w:type="spellStart"/>
      <w:r>
        <w:t>neviršijant</w:t>
      </w:r>
      <w:proofErr w:type="spellEnd"/>
      <w:r>
        <w:t xml:space="preserve"> </w:t>
      </w:r>
      <w:proofErr w:type="spellStart"/>
      <w:r>
        <w:t>atitinkamai</w:t>
      </w:r>
      <w:proofErr w:type="spellEnd"/>
      <w:r>
        <w:t xml:space="preserve"> pirkimo </w:t>
      </w:r>
      <w:proofErr w:type="spellStart"/>
      <w:r>
        <w:t>daliai</w:t>
      </w:r>
      <w:proofErr w:type="spellEnd"/>
      <w:r>
        <w:t xml:space="preserve"> ir </w:t>
      </w:r>
      <w:proofErr w:type="spellStart"/>
      <w:r>
        <w:t>visai</w:t>
      </w:r>
      <w:proofErr w:type="spellEnd"/>
      <w:r>
        <w:t xml:space="preserve"> </w:t>
      </w:r>
      <w:proofErr w:type="spellStart"/>
      <w:r>
        <w:t>Sutarčiai</w:t>
      </w:r>
      <w:proofErr w:type="spellEnd"/>
      <w:r>
        <w:t xml:space="preserve"> </w:t>
      </w:r>
      <w:proofErr w:type="spellStart"/>
      <w:r>
        <w:t>nustatytos</w:t>
      </w:r>
      <w:proofErr w:type="spellEnd"/>
      <w:r>
        <w:t xml:space="preserve"> </w:t>
      </w:r>
      <w:proofErr w:type="spellStart"/>
      <w:r>
        <w:t>maksimalios</w:t>
      </w:r>
      <w:proofErr w:type="spellEnd"/>
      <w:r>
        <w:t xml:space="preserve"> </w:t>
      </w:r>
      <w:proofErr w:type="spellStart"/>
      <w:r w:rsidR="00EF0BDC">
        <w:t>kainos</w:t>
      </w:r>
      <w:proofErr w:type="spellEnd"/>
      <w:r>
        <w:t>.</w:t>
      </w:r>
    </w:p>
    <w:p w14:paraId="2D94A8A6" w14:textId="77777777" w:rsidR="00CD0582" w:rsidRDefault="00E6766A">
      <w:pPr>
        <w:pStyle w:val="Heading1"/>
      </w:pPr>
      <w:r>
        <w:t>3. ŠALIŲ TEISĖS IR PAREIGOS</w:t>
      </w:r>
    </w:p>
    <w:p w14:paraId="3B16AA04" w14:textId="77777777" w:rsidR="00CD0582" w:rsidRDefault="00E6766A">
      <w:r>
        <w:t>3.1. Paslaugų teikėjas įsipareigoja:</w:t>
      </w:r>
    </w:p>
    <w:p w14:paraId="6F8540C1" w14:textId="77777777" w:rsidR="00CD0582" w:rsidRDefault="00E6766A">
      <w:r>
        <w:t>3.1.1. teikti Paslaugas pagal Sutartį, pirkimo dokumentus, atitinkamos pirkimo dalies techninę specifikaciją, Paslaugų teikėjo pasiūlymą ir galiojančius Lietuvos Respublikos teisės aktus;</w:t>
      </w:r>
    </w:p>
    <w:p w14:paraId="66121C21" w14:textId="77777777" w:rsidR="00CD0582" w:rsidRDefault="00E6766A">
      <w:r>
        <w:t>3.1.2. draudimo liudijimus (polisus), žaliąją kortelę, kai ji reikalinga, ir kitus draudimo apsaugą patvirtinančius dokumentus pateikti Užsakovui elektroniniu būdu ne vėliau kaip likus 2 (dviem) darbo dienoms iki atitinkamos draudimo apsaugos pradžios, išskyrus atvejus, kai Užsakovo užsakymas pateiktas vėliau arba Šalys dėl objektyvių priežasčių raštu susitaria kitaip;</w:t>
      </w:r>
    </w:p>
    <w:p w14:paraId="5FCE0D1B" w14:textId="1D2E1FE3" w:rsidR="00CD0582" w:rsidRDefault="00E6766A">
      <w:r>
        <w:t xml:space="preserve">3.1.3. </w:t>
      </w:r>
      <w:proofErr w:type="spellStart"/>
      <w:r w:rsidR="00EB3B69" w:rsidRPr="00186D7F">
        <w:t>Užsakovui</w:t>
      </w:r>
      <w:proofErr w:type="spellEnd"/>
      <w:r w:rsidR="00EB3B69" w:rsidRPr="00186D7F">
        <w:t xml:space="preserve"> </w:t>
      </w:r>
      <w:proofErr w:type="spellStart"/>
      <w:r w:rsidR="00EB3B69" w:rsidRPr="00186D7F">
        <w:t>pateikus</w:t>
      </w:r>
      <w:proofErr w:type="spellEnd"/>
      <w:r w:rsidR="00EB3B69" w:rsidRPr="00186D7F">
        <w:t xml:space="preserve"> </w:t>
      </w:r>
      <w:proofErr w:type="spellStart"/>
      <w:r w:rsidR="00EB3B69" w:rsidRPr="00186D7F">
        <w:t>rašytinį</w:t>
      </w:r>
      <w:proofErr w:type="spellEnd"/>
      <w:r w:rsidR="00EB3B69" w:rsidRPr="00186D7F">
        <w:t xml:space="preserve"> </w:t>
      </w:r>
      <w:proofErr w:type="spellStart"/>
      <w:r w:rsidR="00EB3B69" w:rsidRPr="00186D7F">
        <w:t>prašymą</w:t>
      </w:r>
      <w:proofErr w:type="spellEnd"/>
      <w:r w:rsidR="00EB3B69" w:rsidRPr="00186D7F">
        <w:t xml:space="preserve">, </w:t>
      </w:r>
      <w:proofErr w:type="spellStart"/>
      <w:r w:rsidR="00EB3B69" w:rsidRPr="00186D7F">
        <w:t>Sutarties</w:t>
      </w:r>
      <w:proofErr w:type="spellEnd"/>
      <w:r w:rsidR="00EB3B69" w:rsidRPr="00186D7F">
        <w:t xml:space="preserve"> </w:t>
      </w:r>
      <w:proofErr w:type="spellStart"/>
      <w:r w:rsidR="00EB3B69" w:rsidRPr="00186D7F">
        <w:t>galiojimo</w:t>
      </w:r>
      <w:proofErr w:type="spellEnd"/>
      <w:r w:rsidR="00EB3B69" w:rsidRPr="00186D7F">
        <w:t xml:space="preserve"> </w:t>
      </w:r>
      <w:proofErr w:type="spellStart"/>
      <w:r w:rsidR="00EB3B69" w:rsidRPr="00186D7F">
        <w:t>metu</w:t>
      </w:r>
      <w:proofErr w:type="spellEnd"/>
      <w:r w:rsidR="00EB3B69" w:rsidRPr="00186D7F">
        <w:t xml:space="preserve"> </w:t>
      </w:r>
      <w:proofErr w:type="spellStart"/>
      <w:r w:rsidR="00EB3B69" w:rsidRPr="00186D7F">
        <w:t>naujai</w:t>
      </w:r>
      <w:proofErr w:type="spellEnd"/>
      <w:r w:rsidR="00EB3B69" w:rsidRPr="00186D7F">
        <w:t xml:space="preserve"> </w:t>
      </w:r>
      <w:proofErr w:type="spellStart"/>
      <w:r w:rsidR="00EB3B69" w:rsidRPr="00186D7F">
        <w:t>įsigytą</w:t>
      </w:r>
      <w:proofErr w:type="spellEnd"/>
      <w:r w:rsidR="00EB3B69" w:rsidRPr="00186D7F">
        <w:t xml:space="preserve">, </w:t>
      </w:r>
      <w:proofErr w:type="spellStart"/>
      <w:r w:rsidR="00EB3B69" w:rsidRPr="00186D7F">
        <w:t>išsinuomotą</w:t>
      </w:r>
      <w:proofErr w:type="spellEnd"/>
      <w:r w:rsidR="00EB3B69" w:rsidRPr="00186D7F">
        <w:t xml:space="preserve"> </w:t>
      </w:r>
      <w:proofErr w:type="spellStart"/>
      <w:r w:rsidR="00EB3B69" w:rsidRPr="00186D7F">
        <w:t>ar</w:t>
      </w:r>
      <w:proofErr w:type="spellEnd"/>
      <w:r w:rsidR="00EB3B69" w:rsidRPr="00186D7F">
        <w:t xml:space="preserve"> </w:t>
      </w:r>
      <w:proofErr w:type="spellStart"/>
      <w:r w:rsidR="00EB3B69" w:rsidRPr="00186D7F">
        <w:t>kitu</w:t>
      </w:r>
      <w:proofErr w:type="spellEnd"/>
      <w:r w:rsidR="00EB3B69" w:rsidRPr="00186D7F">
        <w:t xml:space="preserve"> </w:t>
      </w:r>
      <w:proofErr w:type="spellStart"/>
      <w:r w:rsidR="00EB3B69" w:rsidRPr="00186D7F">
        <w:t>teisėtu</w:t>
      </w:r>
      <w:proofErr w:type="spellEnd"/>
      <w:r w:rsidR="00EB3B69" w:rsidRPr="00186D7F">
        <w:t xml:space="preserve"> </w:t>
      </w:r>
      <w:proofErr w:type="spellStart"/>
      <w:r w:rsidR="00EB3B69" w:rsidRPr="00186D7F">
        <w:t>pagrindu</w:t>
      </w:r>
      <w:proofErr w:type="spellEnd"/>
      <w:r w:rsidR="00EB3B69" w:rsidRPr="00186D7F">
        <w:t xml:space="preserve"> </w:t>
      </w:r>
      <w:proofErr w:type="spellStart"/>
      <w:r w:rsidR="00EB3B69" w:rsidRPr="00186D7F">
        <w:t>pradėtą</w:t>
      </w:r>
      <w:proofErr w:type="spellEnd"/>
      <w:r w:rsidR="00EB3B69" w:rsidRPr="00186D7F">
        <w:t xml:space="preserve"> </w:t>
      </w:r>
      <w:proofErr w:type="spellStart"/>
      <w:r w:rsidR="00EB3B69" w:rsidRPr="00186D7F">
        <w:t>valdyti</w:t>
      </w:r>
      <w:proofErr w:type="spellEnd"/>
      <w:r w:rsidR="00EB3B69" w:rsidRPr="00186D7F">
        <w:t xml:space="preserve"> </w:t>
      </w:r>
      <w:proofErr w:type="spellStart"/>
      <w:r w:rsidR="00EB3B69" w:rsidRPr="00186D7F">
        <w:t>transporto</w:t>
      </w:r>
      <w:proofErr w:type="spellEnd"/>
      <w:r w:rsidR="00EB3B69" w:rsidRPr="00186D7F">
        <w:t xml:space="preserve"> </w:t>
      </w:r>
      <w:proofErr w:type="spellStart"/>
      <w:r w:rsidR="00EB3B69" w:rsidRPr="00186D7F">
        <w:t>priemonę</w:t>
      </w:r>
      <w:proofErr w:type="spellEnd"/>
      <w:r w:rsidR="00EB3B69" w:rsidRPr="00186D7F">
        <w:t xml:space="preserve"> </w:t>
      </w:r>
      <w:proofErr w:type="spellStart"/>
      <w:r w:rsidR="00EB3B69" w:rsidRPr="00186D7F">
        <w:t>drausti</w:t>
      </w:r>
      <w:proofErr w:type="spellEnd"/>
      <w:r w:rsidR="00EB3B69" w:rsidRPr="00186D7F">
        <w:t xml:space="preserve"> </w:t>
      </w:r>
      <w:proofErr w:type="spellStart"/>
      <w:r w:rsidR="00EB3B69" w:rsidRPr="00186D7F">
        <w:t>atitinkamos</w:t>
      </w:r>
      <w:proofErr w:type="spellEnd"/>
      <w:r w:rsidR="00EB3B69" w:rsidRPr="00186D7F">
        <w:t xml:space="preserve"> </w:t>
      </w:r>
      <w:proofErr w:type="spellStart"/>
      <w:r w:rsidR="00EF0BDC" w:rsidRPr="00186D7F">
        <w:t>draudimo</w:t>
      </w:r>
      <w:proofErr w:type="spellEnd"/>
      <w:r w:rsidR="00EF0BDC" w:rsidRPr="00186D7F">
        <w:t xml:space="preserve"> </w:t>
      </w:r>
      <w:proofErr w:type="spellStart"/>
      <w:r w:rsidR="00EF0BDC" w:rsidRPr="00186D7F">
        <w:t>rūšies</w:t>
      </w:r>
      <w:proofErr w:type="spellEnd"/>
      <w:r w:rsidR="00EB3B69" w:rsidRPr="00186D7F">
        <w:t xml:space="preserve"> </w:t>
      </w:r>
      <w:proofErr w:type="spellStart"/>
      <w:r w:rsidR="00EB3B69" w:rsidRPr="00186D7F">
        <w:t>techninėje</w:t>
      </w:r>
      <w:proofErr w:type="spellEnd"/>
      <w:r w:rsidR="00EB3B69" w:rsidRPr="00186D7F">
        <w:t xml:space="preserve"> </w:t>
      </w:r>
      <w:proofErr w:type="spellStart"/>
      <w:r w:rsidR="00EB3B69" w:rsidRPr="00186D7F">
        <w:t>specifikacijoje</w:t>
      </w:r>
      <w:proofErr w:type="spellEnd"/>
      <w:r w:rsidR="00EB3B69" w:rsidRPr="00186D7F">
        <w:t xml:space="preserve"> </w:t>
      </w:r>
      <w:proofErr w:type="spellStart"/>
      <w:r w:rsidR="00EB3B69" w:rsidRPr="00186D7F">
        <w:t>nustatytomis</w:t>
      </w:r>
      <w:proofErr w:type="spellEnd"/>
      <w:r w:rsidR="00EB3B69" w:rsidRPr="00186D7F">
        <w:t xml:space="preserve"> </w:t>
      </w:r>
      <w:proofErr w:type="spellStart"/>
      <w:r w:rsidR="00EB3B69" w:rsidRPr="00186D7F">
        <w:t>sąlygomis</w:t>
      </w:r>
      <w:proofErr w:type="spellEnd"/>
      <w:r w:rsidR="00EB3B69" w:rsidRPr="00186D7F">
        <w:t xml:space="preserve"> ir </w:t>
      </w:r>
      <w:proofErr w:type="spellStart"/>
      <w:r w:rsidR="00EB3B69" w:rsidRPr="00186D7F">
        <w:t>tvarka</w:t>
      </w:r>
      <w:proofErr w:type="spellEnd"/>
      <w:r w:rsidR="00655088" w:rsidRPr="00186D7F">
        <w:t xml:space="preserve">. </w:t>
      </w:r>
    </w:p>
    <w:p w14:paraId="7ED9ACF5" w14:textId="77777777" w:rsidR="00CD0582" w:rsidRDefault="00E6766A">
      <w:r>
        <w:t xml:space="preserve">3.1.4. Užsakovui pardavus, nurašius, nebeeksploatuojant ar kitu teisėtu pagrindu nustojus valdyti transporto priemonę ir apie tai raštu informavus Paslaugų teikėją, per 3 (tris) darbo dienas apskaičiuoti nepanaudotą </w:t>
      </w:r>
      <w:r>
        <w:lastRenderedPageBreak/>
        <w:t>draudimo įmokos dalį ir, Užsakovui pareikalavus, per 5 (penkias) darbo dienas ją grąžinti į Užsakovo nurodytą sąskaitą, neišskaičiuojant draudimo nutraukimo ar administravimo mokesčių;</w:t>
      </w:r>
    </w:p>
    <w:p w14:paraId="7FCD1F46" w14:textId="77777777" w:rsidR="00CD0582" w:rsidRDefault="00E6766A">
      <w:r>
        <w:t>3.1.5. Užsakovo rašytiniu prašymu per 5 (penkias) darbo dienas pateikti techninėje specifikacijoje nustatytos apimties Sutarties vykdymo metu registruotų įvykių ataskaitą redaguojamos Excel bylos formatu;</w:t>
      </w:r>
    </w:p>
    <w:p w14:paraId="7B35AC66" w14:textId="77777777" w:rsidR="00CD0582" w:rsidRDefault="00E6766A">
      <w:r>
        <w:t>3.1.6. nedelsdamas informuoti Užsakovą apie aplinkybes, galinčias turėti esminės įtakos Sutarties vykdymui;</w:t>
      </w:r>
    </w:p>
    <w:p w14:paraId="5523BB84" w14:textId="77777777" w:rsidR="00CD0582" w:rsidRDefault="00E6766A">
      <w:r>
        <w:t>3.1.7. be išankstinio rašytinio Užsakovo sutikimo nenaudoti Užsakovo pavadinimo, ženklų ar kitos identifikuojančios informacijos reklamai;</w:t>
      </w:r>
    </w:p>
    <w:p w14:paraId="56DD9789" w14:textId="77777777" w:rsidR="00CD0582" w:rsidRDefault="00E6766A">
      <w:r>
        <w:t>3.1.8. tinkamai vykdyti kitus Sutartyje, jos prieduose ir teisės aktuose nustatytus įsipareigojimus.</w:t>
      </w:r>
    </w:p>
    <w:p w14:paraId="0E0B41C8" w14:textId="77777777" w:rsidR="00CD0582" w:rsidRDefault="00E6766A">
      <w:r>
        <w:t>3.2. Paslaugų teikėjas turi teisę gauti iš Užsakovo informaciją, pagrįstai reikalingą Sutarčiai vykdyti, ir apmokėjimą už tinkamai suteiktas Paslaugas.</w:t>
      </w:r>
    </w:p>
    <w:p w14:paraId="60E7556B" w14:textId="77777777" w:rsidR="00CD0582" w:rsidRDefault="00E6766A">
      <w:r>
        <w:t>3.3. Užsakovas įsipareigoja:</w:t>
      </w:r>
    </w:p>
    <w:p w14:paraId="25C4D9D1" w14:textId="77777777" w:rsidR="00CD0582" w:rsidRDefault="00E6766A">
      <w:r>
        <w:t>3.3.1. pateikti Paslaugų teikėjui turimą ir Paslaugoms teikti pagrįstai reikalingą informaciją apie draudžiamas transporto priemones;</w:t>
      </w:r>
    </w:p>
    <w:p w14:paraId="0BE4E8A4" w14:textId="77777777" w:rsidR="00CD0582" w:rsidRDefault="00E6766A">
      <w:r>
        <w:t>3.3.2. apie įvykį, kuris gali būti pripažintas draudžiamuoju, pranešti Paslaugų teikėjui teisės aktuose, techninėje specifikacijoje ir taikomose draudimo taisyklėse nustatyta tvarka, kiek šios taisyklės neprieštarauja pirkimo dokumentams ir Sutarčiai;</w:t>
      </w:r>
    </w:p>
    <w:p w14:paraId="67BD9A84" w14:textId="77777777" w:rsidR="00CD0582" w:rsidRDefault="00E6766A">
      <w:r>
        <w:t>3.3.3. laiku atsiskaityti už tinkamai suteiktas Paslaugas.</w:t>
      </w:r>
    </w:p>
    <w:p w14:paraId="6FDDA9F8" w14:textId="77777777" w:rsidR="00CD0582" w:rsidRDefault="00E6766A">
      <w:r>
        <w:t>3.4. Užsakovas turi teisę nepriimti netinkamai suteiktų Paslaugų ir nemokėti už netinkamai suteiktą Paslaugų dalį, kol trūkumai nepašalinti.</w:t>
      </w:r>
    </w:p>
    <w:p w14:paraId="25CE7E24" w14:textId="77777777" w:rsidR="00CD0582" w:rsidRDefault="00E6766A">
      <w:pPr>
        <w:pStyle w:val="Heading1"/>
      </w:pPr>
      <w:r>
        <w:t>4. KAINA, KAINOS PERŽIŪRA IR ATSISKAITYMO SĄLYGOS</w:t>
      </w:r>
    </w:p>
    <w:p w14:paraId="7DC9E60B" w14:textId="77777777" w:rsidR="00CD0582" w:rsidRDefault="00E6766A">
      <w:r>
        <w:t xml:space="preserve">4.1. Sutartis </w:t>
      </w:r>
      <w:proofErr w:type="spellStart"/>
      <w:r>
        <w:t>yra</w:t>
      </w:r>
      <w:proofErr w:type="spellEnd"/>
      <w:r>
        <w:t xml:space="preserve"> </w:t>
      </w:r>
      <w:proofErr w:type="spellStart"/>
      <w:r>
        <w:t>fiksuoto</w:t>
      </w:r>
      <w:proofErr w:type="spellEnd"/>
      <w:r>
        <w:t xml:space="preserve"> </w:t>
      </w:r>
      <w:proofErr w:type="spellStart"/>
      <w:r>
        <w:t>įkainio</w:t>
      </w:r>
      <w:proofErr w:type="spellEnd"/>
      <w:r>
        <w:t xml:space="preserve"> </w:t>
      </w:r>
      <w:proofErr w:type="spellStart"/>
      <w:r>
        <w:t>su</w:t>
      </w:r>
      <w:proofErr w:type="spellEnd"/>
      <w:r>
        <w:t xml:space="preserve"> </w:t>
      </w:r>
      <w:proofErr w:type="spellStart"/>
      <w:r>
        <w:t>peržiūra</w:t>
      </w:r>
      <w:proofErr w:type="spellEnd"/>
      <w:r>
        <w:t xml:space="preserve"> </w:t>
      </w:r>
      <w:proofErr w:type="spellStart"/>
      <w:r>
        <w:t>sutartis</w:t>
      </w:r>
      <w:proofErr w:type="spellEnd"/>
      <w:r>
        <w:t xml:space="preserve">. Į </w:t>
      </w:r>
      <w:proofErr w:type="spellStart"/>
      <w:r>
        <w:t>Paslaugų</w:t>
      </w:r>
      <w:proofErr w:type="spellEnd"/>
      <w:r>
        <w:t xml:space="preserve"> </w:t>
      </w:r>
      <w:proofErr w:type="spellStart"/>
      <w:r>
        <w:t>teikėjo</w:t>
      </w:r>
      <w:proofErr w:type="spellEnd"/>
      <w:r>
        <w:t xml:space="preserve"> </w:t>
      </w:r>
      <w:proofErr w:type="spellStart"/>
      <w:r>
        <w:t>pasiūlytus</w:t>
      </w:r>
      <w:proofErr w:type="spellEnd"/>
      <w:r>
        <w:t xml:space="preserve"> </w:t>
      </w:r>
      <w:proofErr w:type="spellStart"/>
      <w:r>
        <w:t>įkainius</w:t>
      </w:r>
      <w:proofErr w:type="spellEnd"/>
      <w:r>
        <w:t xml:space="preserve"> </w:t>
      </w:r>
      <w:proofErr w:type="spellStart"/>
      <w:r>
        <w:t>įskaičiuotos</w:t>
      </w:r>
      <w:proofErr w:type="spellEnd"/>
      <w:r>
        <w:t xml:space="preserve"> </w:t>
      </w:r>
      <w:proofErr w:type="spellStart"/>
      <w:r>
        <w:t>visos</w:t>
      </w:r>
      <w:proofErr w:type="spellEnd"/>
      <w:r>
        <w:t xml:space="preserve"> </w:t>
      </w:r>
      <w:proofErr w:type="spellStart"/>
      <w:r>
        <w:t>Paslaugų</w:t>
      </w:r>
      <w:proofErr w:type="spellEnd"/>
      <w:r>
        <w:t xml:space="preserve"> </w:t>
      </w:r>
      <w:proofErr w:type="spellStart"/>
      <w:r>
        <w:t>teikimo</w:t>
      </w:r>
      <w:proofErr w:type="spellEnd"/>
      <w:r>
        <w:t xml:space="preserve"> </w:t>
      </w:r>
      <w:proofErr w:type="spellStart"/>
      <w:r>
        <w:t>išlaidos</w:t>
      </w:r>
      <w:proofErr w:type="spellEnd"/>
      <w:r>
        <w:t xml:space="preserve">, </w:t>
      </w:r>
      <w:proofErr w:type="spellStart"/>
      <w:r>
        <w:t>rinkliavos</w:t>
      </w:r>
      <w:proofErr w:type="spellEnd"/>
      <w:r>
        <w:t xml:space="preserve"> ir </w:t>
      </w:r>
      <w:proofErr w:type="spellStart"/>
      <w:r>
        <w:t>mokesčiai</w:t>
      </w:r>
      <w:proofErr w:type="spellEnd"/>
      <w:r>
        <w:t>, galiojantys pasiūlymo pateikimo dieną, išskyrus mokesčius, rinkliavas ar privalomuosius įnašus, kurių pakeitimui ar naujam įvedimui taikoma 4.6 punkte nustatyta kainos peržiūros tvarka.</w:t>
      </w:r>
    </w:p>
    <w:p w14:paraId="458B3253" w14:textId="2C4898B9" w:rsidR="00CD0582" w:rsidRDefault="00E6766A">
      <w:r w:rsidRPr="00AE731E">
        <w:t>4.2</w:t>
      </w:r>
      <w:r w:rsidRPr="00614357">
        <w:t xml:space="preserve">. </w:t>
      </w:r>
      <w:proofErr w:type="spellStart"/>
      <w:r w:rsidR="009E149C" w:rsidRPr="00614357">
        <w:t>Maksimali</w:t>
      </w:r>
      <w:proofErr w:type="spellEnd"/>
      <w:r w:rsidR="0029134C" w:rsidRPr="00614357">
        <w:t xml:space="preserve"> </w:t>
      </w:r>
      <w:proofErr w:type="spellStart"/>
      <w:r w:rsidR="0029134C" w:rsidRPr="00614357">
        <w:t>Sutarties</w:t>
      </w:r>
      <w:proofErr w:type="spellEnd"/>
      <w:r w:rsidR="0029134C" w:rsidRPr="00614357">
        <w:t xml:space="preserve"> </w:t>
      </w:r>
      <w:proofErr w:type="spellStart"/>
      <w:r w:rsidR="007D5B61" w:rsidRPr="00614357">
        <w:t>kaina</w:t>
      </w:r>
      <w:proofErr w:type="spellEnd"/>
      <w:r w:rsidR="0029134C" w:rsidRPr="00614357">
        <w:t xml:space="preserve"> –</w:t>
      </w:r>
      <w:proofErr w:type="spellStart"/>
      <w:r w:rsidR="00B52184" w:rsidRPr="00614357">
        <w:t>Perkančiosios</w:t>
      </w:r>
      <w:proofErr w:type="spellEnd"/>
      <w:r w:rsidR="00B52184" w:rsidRPr="00614357">
        <w:t xml:space="preserve"> </w:t>
      </w:r>
      <w:proofErr w:type="spellStart"/>
      <w:r w:rsidR="00B52184" w:rsidRPr="00614357">
        <w:t>organizacijos</w:t>
      </w:r>
      <w:proofErr w:type="spellEnd"/>
      <w:r w:rsidR="00B52184" w:rsidRPr="00614357">
        <w:t xml:space="preserve"> </w:t>
      </w:r>
      <w:proofErr w:type="spellStart"/>
      <w:r w:rsidR="00B52184" w:rsidRPr="00614357">
        <w:t>vidiniose</w:t>
      </w:r>
      <w:proofErr w:type="spellEnd"/>
      <w:r w:rsidR="00B52184" w:rsidRPr="00614357">
        <w:t xml:space="preserve"> </w:t>
      </w:r>
      <w:proofErr w:type="spellStart"/>
      <w:r w:rsidR="00B52184" w:rsidRPr="00614357">
        <w:t>dokumentuose</w:t>
      </w:r>
      <w:proofErr w:type="spellEnd"/>
      <w:r w:rsidR="00B52184" w:rsidRPr="00614357">
        <w:t xml:space="preserve"> </w:t>
      </w:r>
      <w:proofErr w:type="spellStart"/>
      <w:r w:rsidR="00B52184" w:rsidRPr="00614357">
        <w:t>numatyta</w:t>
      </w:r>
      <w:proofErr w:type="spellEnd"/>
      <w:r w:rsidR="00B52184" w:rsidRPr="00614357">
        <w:t xml:space="preserve"> </w:t>
      </w:r>
      <w:proofErr w:type="spellStart"/>
      <w:r w:rsidR="00B52184" w:rsidRPr="00614357">
        <w:t>planuojama</w:t>
      </w:r>
      <w:proofErr w:type="spellEnd"/>
      <w:r w:rsidR="00B52184" w:rsidRPr="00614357">
        <w:t xml:space="preserve"> </w:t>
      </w:r>
      <w:proofErr w:type="spellStart"/>
      <w:r w:rsidR="00AE731E" w:rsidRPr="00614357">
        <w:t>vertė</w:t>
      </w:r>
      <w:proofErr w:type="spellEnd"/>
      <w:r w:rsidR="00AE731E" w:rsidRPr="00614357">
        <w:t xml:space="preserve"> </w:t>
      </w:r>
      <w:proofErr w:type="spellStart"/>
      <w:r w:rsidR="00614357" w:rsidRPr="00614357">
        <w:t>kiekvienai</w:t>
      </w:r>
      <w:proofErr w:type="spellEnd"/>
      <w:r w:rsidR="00614357" w:rsidRPr="00614357">
        <w:t xml:space="preserve"> </w:t>
      </w:r>
      <w:proofErr w:type="spellStart"/>
      <w:r w:rsidR="00614357" w:rsidRPr="00614357">
        <w:t>pirkimo</w:t>
      </w:r>
      <w:proofErr w:type="spellEnd"/>
      <w:r w:rsidR="00614357" w:rsidRPr="00614357">
        <w:t xml:space="preserve"> </w:t>
      </w:r>
      <w:proofErr w:type="spellStart"/>
      <w:proofErr w:type="gramStart"/>
      <w:r w:rsidR="00614357" w:rsidRPr="00614357">
        <w:t>daliai</w:t>
      </w:r>
      <w:proofErr w:type="spellEnd"/>
      <w:r w:rsidR="00614357" w:rsidRPr="00614357">
        <w:t>.</w:t>
      </w:r>
      <w:r w:rsidR="00B52184" w:rsidRPr="00614357">
        <w:t>.</w:t>
      </w:r>
      <w:proofErr w:type="gramEnd"/>
      <w:r w:rsidR="00B52184" w:rsidRPr="00AE731E">
        <w:t xml:space="preserve"> </w:t>
      </w:r>
    </w:p>
    <w:p w14:paraId="08167D96" w14:textId="43D6B14C" w:rsidR="00CD0582" w:rsidRDefault="00E6766A">
      <w:r>
        <w:t xml:space="preserve">4.3. </w:t>
      </w:r>
      <w:r w:rsidR="0029134C" w:rsidRPr="0029134C">
        <w:t xml:space="preserve">TPVCA ir KASKO 12 </w:t>
      </w:r>
      <w:proofErr w:type="spellStart"/>
      <w:r w:rsidR="0029134C" w:rsidRPr="0029134C">
        <w:t>mėnesių</w:t>
      </w:r>
      <w:proofErr w:type="spellEnd"/>
      <w:r w:rsidR="0029134C" w:rsidRPr="0029134C">
        <w:t xml:space="preserve"> </w:t>
      </w:r>
      <w:proofErr w:type="spellStart"/>
      <w:r w:rsidR="0029134C" w:rsidRPr="0029134C">
        <w:t>draudimo</w:t>
      </w:r>
      <w:proofErr w:type="spellEnd"/>
      <w:r w:rsidR="0029134C" w:rsidRPr="0029134C">
        <w:t xml:space="preserve"> </w:t>
      </w:r>
      <w:proofErr w:type="spellStart"/>
      <w:r w:rsidR="0029134C" w:rsidRPr="0029134C">
        <w:t>įmokos</w:t>
      </w:r>
      <w:proofErr w:type="spellEnd"/>
      <w:r w:rsidR="0029134C" w:rsidRPr="0029134C">
        <w:t xml:space="preserve"> </w:t>
      </w:r>
      <w:proofErr w:type="spellStart"/>
      <w:r w:rsidR="0029134C" w:rsidRPr="0029134C">
        <w:t>nustatomos</w:t>
      </w:r>
      <w:proofErr w:type="spellEnd"/>
      <w:r w:rsidR="0029134C" w:rsidRPr="0029134C">
        <w:t xml:space="preserve"> </w:t>
      </w:r>
      <w:proofErr w:type="spellStart"/>
      <w:r w:rsidR="0029134C" w:rsidRPr="0029134C">
        <w:t>pagal</w:t>
      </w:r>
      <w:proofErr w:type="spellEnd"/>
      <w:r w:rsidR="0029134C" w:rsidRPr="0029134C">
        <w:t xml:space="preserve"> </w:t>
      </w:r>
      <w:proofErr w:type="spellStart"/>
      <w:r w:rsidR="0029134C" w:rsidRPr="0029134C">
        <w:t>Paslaugų</w:t>
      </w:r>
      <w:proofErr w:type="spellEnd"/>
      <w:r w:rsidR="0029134C" w:rsidRPr="0029134C">
        <w:t xml:space="preserve"> </w:t>
      </w:r>
      <w:proofErr w:type="spellStart"/>
      <w:r w:rsidR="0029134C" w:rsidRPr="0029134C">
        <w:t>teikėjo</w:t>
      </w:r>
      <w:proofErr w:type="spellEnd"/>
      <w:r w:rsidR="0029134C" w:rsidRPr="0029134C">
        <w:t xml:space="preserve"> </w:t>
      </w:r>
      <w:proofErr w:type="spellStart"/>
      <w:r w:rsidR="0029134C" w:rsidRPr="0029134C">
        <w:t>pasiūlymą</w:t>
      </w:r>
      <w:proofErr w:type="spellEnd"/>
      <w:r w:rsidR="0029134C" w:rsidRPr="0029134C">
        <w:t xml:space="preserve"> ir </w:t>
      </w:r>
      <w:proofErr w:type="spellStart"/>
      <w:r w:rsidR="0029134C" w:rsidRPr="0029134C">
        <w:t>atitinkamos</w:t>
      </w:r>
      <w:proofErr w:type="spellEnd"/>
      <w:r w:rsidR="0029134C" w:rsidRPr="0029134C">
        <w:t xml:space="preserve"> </w:t>
      </w:r>
      <w:proofErr w:type="spellStart"/>
      <w:r w:rsidR="0029134C" w:rsidRPr="0029134C">
        <w:t>pirkimo</w:t>
      </w:r>
      <w:proofErr w:type="spellEnd"/>
      <w:r w:rsidR="0029134C" w:rsidRPr="0029134C">
        <w:t xml:space="preserve"> </w:t>
      </w:r>
      <w:proofErr w:type="spellStart"/>
      <w:r w:rsidR="0029134C" w:rsidRPr="0029134C">
        <w:t>dalies</w:t>
      </w:r>
      <w:proofErr w:type="spellEnd"/>
      <w:r w:rsidR="0029134C" w:rsidRPr="0029134C">
        <w:t xml:space="preserve"> </w:t>
      </w:r>
      <w:proofErr w:type="spellStart"/>
      <w:r w:rsidR="0029134C" w:rsidRPr="00B17845">
        <w:t>nustatytą</w:t>
      </w:r>
      <w:proofErr w:type="spellEnd"/>
      <w:r w:rsidR="0029134C" w:rsidRPr="00B17845">
        <w:t xml:space="preserve"> </w:t>
      </w:r>
      <w:proofErr w:type="spellStart"/>
      <w:r w:rsidR="0029134C" w:rsidRPr="00B17845">
        <w:t>kainodarą</w:t>
      </w:r>
      <w:proofErr w:type="spellEnd"/>
      <w:r w:rsidR="0029134C" w:rsidRPr="00143E89">
        <w:rPr>
          <w:highlight w:val="yellow"/>
        </w:rPr>
        <w:t>.</w:t>
      </w:r>
      <w:r w:rsidR="0029134C" w:rsidRPr="0029134C">
        <w:t xml:space="preserve"> </w:t>
      </w:r>
      <w:proofErr w:type="spellStart"/>
      <w:r w:rsidR="0029134C" w:rsidRPr="0029134C">
        <w:t>Paslaugų</w:t>
      </w:r>
      <w:proofErr w:type="spellEnd"/>
      <w:r w:rsidR="0029134C" w:rsidRPr="0029134C">
        <w:t xml:space="preserve"> </w:t>
      </w:r>
      <w:proofErr w:type="spellStart"/>
      <w:r w:rsidR="0029134C" w:rsidRPr="0029134C">
        <w:t>teikėjo</w:t>
      </w:r>
      <w:proofErr w:type="spellEnd"/>
      <w:r w:rsidR="0029134C" w:rsidRPr="0029134C">
        <w:t xml:space="preserve"> </w:t>
      </w:r>
      <w:proofErr w:type="spellStart"/>
      <w:r w:rsidR="0029134C" w:rsidRPr="0029134C">
        <w:t>pasiūlytos</w:t>
      </w:r>
      <w:proofErr w:type="spellEnd"/>
      <w:r w:rsidR="0029134C" w:rsidRPr="0029134C">
        <w:t xml:space="preserve"> 12 </w:t>
      </w:r>
      <w:proofErr w:type="spellStart"/>
      <w:r w:rsidR="0029134C" w:rsidRPr="0029134C">
        <w:t>mėnesių</w:t>
      </w:r>
      <w:proofErr w:type="spellEnd"/>
      <w:r w:rsidR="0029134C" w:rsidRPr="0029134C">
        <w:t xml:space="preserve"> </w:t>
      </w:r>
      <w:proofErr w:type="spellStart"/>
      <w:r w:rsidR="0029134C" w:rsidRPr="0029134C">
        <w:t>draudimo</w:t>
      </w:r>
      <w:proofErr w:type="spellEnd"/>
      <w:r w:rsidR="0029134C" w:rsidRPr="0029134C">
        <w:t xml:space="preserve"> </w:t>
      </w:r>
      <w:proofErr w:type="spellStart"/>
      <w:r w:rsidR="0029134C" w:rsidRPr="0029134C">
        <w:t>įmokos</w:t>
      </w:r>
      <w:proofErr w:type="spellEnd"/>
      <w:r w:rsidR="0029134C" w:rsidRPr="0029134C">
        <w:t xml:space="preserve"> </w:t>
      </w:r>
      <w:proofErr w:type="spellStart"/>
      <w:r w:rsidR="0029134C" w:rsidRPr="0029134C">
        <w:t>galioja</w:t>
      </w:r>
      <w:proofErr w:type="spellEnd"/>
      <w:r w:rsidR="0029134C" w:rsidRPr="0029134C">
        <w:t xml:space="preserve"> </w:t>
      </w:r>
      <w:proofErr w:type="spellStart"/>
      <w:r w:rsidR="0029134C" w:rsidRPr="0029134C">
        <w:t>visą</w:t>
      </w:r>
      <w:proofErr w:type="spellEnd"/>
      <w:r w:rsidR="0029134C" w:rsidRPr="0029134C">
        <w:t xml:space="preserve"> 24 </w:t>
      </w:r>
      <w:proofErr w:type="spellStart"/>
      <w:r w:rsidR="0029134C" w:rsidRPr="0029134C">
        <w:t>mėnesių</w:t>
      </w:r>
      <w:proofErr w:type="spellEnd"/>
      <w:r w:rsidR="0029134C" w:rsidRPr="0029134C">
        <w:t xml:space="preserve"> </w:t>
      </w:r>
      <w:proofErr w:type="spellStart"/>
      <w:r w:rsidR="0029134C" w:rsidRPr="0029134C">
        <w:t>Sutarties</w:t>
      </w:r>
      <w:proofErr w:type="spellEnd"/>
      <w:r w:rsidR="0029134C" w:rsidRPr="0029134C">
        <w:t xml:space="preserve"> </w:t>
      </w:r>
      <w:proofErr w:type="spellStart"/>
      <w:r w:rsidR="0029134C" w:rsidRPr="0029134C">
        <w:t>galiojimo</w:t>
      </w:r>
      <w:proofErr w:type="spellEnd"/>
      <w:r w:rsidR="0029134C" w:rsidRPr="0029134C">
        <w:t xml:space="preserve"> </w:t>
      </w:r>
      <w:proofErr w:type="spellStart"/>
      <w:r w:rsidR="0029134C" w:rsidRPr="0029134C">
        <w:t>laikotarpį</w:t>
      </w:r>
      <w:proofErr w:type="spellEnd"/>
      <w:r w:rsidR="0029134C" w:rsidRPr="0029134C">
        <w:t xml:space="preserve">, </w:t>
      </w:r>
      <w:proofErr w:type="spellStart"/>
      <w:r w:rsidR="0029134C" w:rsidRPr="0029134C">
        <w:t>išskyrus</w:t>
      </w:r>
      <w:proofErr w:type="spellEnd"/>
      <w:r w:rsidR="0029134C" w:rsidRPr="0029134C">
        <w:t xml:space="preserve"> </w:t>
      </w:r>
      <w:proofErr w:type="spellStart"/>
      <w:r w:rsidR="0029134C" w:rsidRPr="0029134C">
        <w:t>Sutartyje</w:t>
      </w:r>
      <w:proofErr w:type="spellEnd"/>
      <w:r w:rsidR="0029134C" w:rsidRPr="0029134C">
        <w:t xml:space="preserve"> </w:t>
      </w:r>
      <w:proofErr w:type="spellStart"/>
      <w:r w:rsidR="0029134C" w:rsidRPr="0029134C">
        <w:t>aiškiai</w:t>
      </w:r>
      <w:proofErr w:type="spellEnd"/>
      <w:r w:rsidR="0029134C" w:rsidRPr="0029134C">
        <w:t xml:space="preserve"> </w:t>
      </w:r>
      <w:proofErr w:type="spellStart"/>
      <w:r w:rsidR="0029134C" w:rsidRPr="0029134C">
        <w:t>nustatytus</w:t>
      </w:r>
      <w:proofErr w:type="spellEnd"/>
      <w:r w:rsidR="0029134C" w:rsidRPr="0029134C">
        <w:t xml:space="preserve"> </w:t>
      </w:r>
      <w:proofErr w:type="spellStart"/>
      <w:r w:rsidR="0029134C" w:rsidRPr="0029134C">
        <w:t>kainos</w:t>
      </w:r>
      <w:proofErr w:type="spellEnd"/>
      <w:r w:rsidR="0029134C" w:rsidRPr="0029134C">
        <w:t xml:space="preserve"> </w:t>
      </w:r>
      <w:proofErr w:type="spellStart"/>
      <w:r w:rsidR="0029134C" w:rsidRPr="0029134C">
        <w:t>perskaičiavimo</w:t>
      </w:r>
      <w:proofErr w:type="spellEnd"/>
      <w:r w:rsidR="0029134C" w:rsidRPr="0029134C">
        <w:t xml:space="preserve"> </w:t>
      </w:r>
      <w:proofErr w:type="spellStart"/>
      <w:r w:rsidR="0029134C" w:rsidRPr="0029134C">
        <w:t>atvejus</w:t>
      </w:r>
      <w:proofErr w:type="spellEnd"/>
      <w:r w:rsidR="0029134C" w:rsidRPr="0029134C">
        <w:t>.</w:t>
      </w:r>
    </w:p>
    <w:p w14:paraId="61DC9864" w14:textId="77777777" w:rsidR="00CD0582" w:rsidRDefault="00E6766A">
      <w:r>
        <w:t>4.4. Jeigu konkrečios transporto priemonės draudimo apsaugos laikotarpis trumpesnis kaip 12 mėnesių, draudimo įmoka apskaičiuojama proporcingai faktiniam draudimo apsaugos dienų skaičiui pagal atitinkamos pirkimo dalies techninėje specifikacijoje nustatytą formulę.</w:t>
      </w:r>
    </w:p>
    <w:p w14:paraId="66CF174E" w14:textId="77777777" w:rsidR="00CD0582" w:rsidRDefault="00E6766A">
      <w:r>
        <w:t xml:space="preserve">4.5. </w:t>
      </w:r>
      <w:proofErr w:type="spellStart"/>
      <w:r>
        <w:t>Paslaugų</w:t>
      </w:r>
      <w:proofErr w:type="spellEnd"/>
      <w:r>
        <w:t xml:space="preserve"> </w:t>
      </w:r>
      <w:proofErr w:type="spellStart"/>
      <w:r>
        <w:t>teikėjas</w:t>
      </w:r>
      <w:proofErr w:type="spellEnd"/>
      <w:r>
        <w:t xml:space="preserve"> </w:t>
      </w:r>
      <w:proofErr w:type="spellStart"/>
      <w:r>
        <w:t>sąskaitą</w:t>
      </w:r>
      <w:proofErr w:type="spellEnd"/>
      <w:r>
        <w:t xml:space="preserve"> </w:t>
      </w:r>
      <w:proofErr w:type="spellStart"/>
      <w:r>
        <w:t>pateikia</w:t>
      </w:r>
      <w:proofErr w:type="spellEnd"/>
      <w:r>
        <w:t xml:space="preserve"> </w:t>
      </w:r>
      <w:r w:rsidR="00216488" w:rsidRPr="00216488">
        <w:t xml:space="preserve">per SABIS </w:t>
      </w:r>
      <w:r>
        <w:t xml:space="preserve">po </w:t>
      </w:r>
      <w:proofErr w:type="spellStart"/>
      <w:r>
        <w:t>atitinkamo</w:t>
      </w:r>
      <w:proofErr w:type="spellEnd"/>
      <w:r>
        <w:t xml:space="preserve"> </w:t>
      </w:r>
      <w:proofErr w:type="spellStart"/>
      <w:r>
        <w:t>draudimo</w:t>
      </w:r>
      <w:proofErr w:type="spellEnd"/>
      <w:r>
        <w:t xml:space="preserve"> </w:t>
      </w:r>
      <w:proofErr w:type="spellStart"/>
      <w:r>
        <w:t>liudijimo</w:t>
      </w:r>
      <w:proofErr w:type="spellEnd"/>
      <w:r>
        <w:t xml:space="preserve"> (-ų) </w:t>
      </w:r>
      <w:proofErr w:type="spellStart"/>
      <w:r>
        <w:t>pateikimo</w:t>
      </w:r>
      <w:proofErr w:type="spellEnd"/>
      <w:r>
        <w:t xml:space="preserve"> </w:t>
      </w:r>
      <w:proofErr w:type="spellStart"/>
      <w:r>
        <w:t>Užsakovui</w:t>
      </w:r>
      <w:proofErr w:type="spellEnd"/>
      <w:r>
        <w:t>.</w:t>
      </w:r>
      <w:r w:rsidR="00BB213F" w:rsidRPr="00BB213F">
        <w:t xml:space="preserve"> </w:t>
      </w:r>
      <w:proofErr w:type="spellStart"/>
      <w:r w:rsidR="00BB213F" w:rsidRPr="00BB213F">
        <w:t>Paslauga</w:t>
      </w:r>
      <w:r w:rsidR="00216488">
        <w:t>i</w:t>
      </w:r>
      <w:proofErr w:type="spellEnd"/>
      <w:r w:rsidR="00BB213F" w:rsidRPr="00BB213F">
        <w:t xml:space="preserve"> </w:t>
      </w:r>
      <w:proofErr w:type="spellStart"/>
      <w:r w:rsidR="00216488">
        <w:t>taikomas</w:t>
      </w:r>
      <w:proofErr w:type="spellEnd"/>
      <w:r w:rsidR="00BB213F" w:rsidRPr="00BB213F">
        <w:t xml:space="preserve"> 30 (</w:t>
      </w:r>
      <w:proofErr w:type="spellStart"/>
      <w:r w:rsidR="00BB213F" w:rsidRPr="00BB213F">
        <w:t>trisdešimt</w:t>
      </w:r>
      <w:proofErr w:type="spellEnd"/>
      <w:r w:rsidR="00BB213F" w:rsidRPr="00BB213F">
        <w:t xml:space="preserve">) </w:t>
      </w:r>
      <w:proofErr w:type="spellStart"/>
      <w:r w:rsidR="00BB213F" w:rsidRPr="00BB213F">
        <w:t>kalendorinių</w:t>
      </w:r>
      <w:proofErr w:type="spellEnd"/>
      <w:r w:rsidR="00BB213F" w:rsidRPr="00BB213F">
        <w:t xml:space="preserve"> </w:t>
      </w:r>
      <w:proofErr w:type="spellStart"/>
      <w:r w:rsidR="00BB213F" w:rsidRPr="00BB213F">
        <w:t>dienų</w:t>
      </w:r>
      <w:proofErr w:type="spellEnd"/>
      <w:r w:rsidR="00BB213F" w:rsidRPr="00BB213F">
        <w:t xml:space="preserve"> </w:t>
      </w:r>
      <w:proofErr w:type="spellStart"/>
      <w:r w:rsidR="00216488">
        <w:t>mokėjimo</w:t>
      </w:r>
      <w:proofErr w:type="spellEnd"/>
      <w:r w:rsidR="00216488">
        <w:t xml:space="preserve"> </w:t>
      </w:r>
      <w:proofErr w:type="spellStart"/>
      <w:r w:rsidR="00216488">
        <w:t>atidėjimas</w:t>
      </w:r>
      <w:proofErr w:type="spellEnd"/>
      <w:r w:rsidR="00216488">
        <w:t>.</w:t>
      </w:r>
    </w:p>
    <w:p w14:paraId="31BE0984" w14:textId="77777777" w:rsidR="00CD0582" w:rsidRDefault="00E6766A">
      <w:r>
        <w:t>4.6. Jeigu Sutarties vykdymo metu po pasiūlymo pateikimo dienos Lietuvos Respublikos teisės aktais pakeičiamas Paslaugų teikėjo pasiūlymo kainai tiesioginę įtaką turintis mokestis, rinkliava ar privalomasis įnašas arba įvedamas naujas toks mokestis, rinkliava ar privalomasis įnašas, Paslaugų kaina / įkainis atitinkamai didinamas arba mažinamas tik ta dalimi, kuriai tiesioginę įtaką turi toks teisės akto pakeitimas. Kainos perskaičiavimas taikomas nuo teisės akte nustatytos mokesčio, rinkliavos ar privalomojo įnašo įsigaliojimo / taikymo dienos ir tik toms draudimo įmokoms ar jų dalims, kurioms pagal teisės aktus toks pakeitimas taikomas. Kainos peržiūrą inicijuojanti Šalis privalo pateikti kitai Šaliai teisės akto pakeitimą ir jo įtaką konkrečiai kainai / įkainiui pagrindžiančius skaičiavimus bei dokumentus. Perskaičiuojama tik objektyviai dėl teisės akto pasikeitimo pakitusi kainos dalis; Paslaugų teikėjo marža, administravimo sąnaudos ar kitos kainos sudedamosios dalys šiuo pagrindu nekeičiamos. Kainos sumažėjimas taikomas tokiomis pačiomis sąlygomis kaip ir kainos padidėjimas.</w:t>
      </w:r>
    </w:p>
    <w:p w14:paraId="627FE24B" w14:textId="77777777" w:rsidR="00CD0582" w:rsidRDefault="00E6766A">
      <w:r>
        <w:t xml:space="preserve">4.7. </w:t>
      </w:r>
      <w:proofErr w:type="spellStart"/>
      <w:r>
        <w:t>Paslaugų</w:t>
      </w:r>
      <w:proofErr w:type="spellEnd"/>
      <w:r>
        <w:t xml:space="preserve"> </w:t>
      </w:r>
      <w:proofErr w:type="spellStart"/>
      <w:r>
        <w:t>įkainiai</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keičiami</w:t>
      </w:r>
      <w:proofErr w:type="spellEnd"/>
      <w:r>
        <w:t xml:space="preserve"> </w:t>
      </w:r>
      <w:proofErr w:type="spellStart"/>
      <w:r>
        <w:t>dėl</w:t>
      </w:r>
      <w:proofErr w:type="spellEnd"/>
      <w:r>
        <w:t xml:space="preserve"> </w:t>
      </w:r>
      <w:proofErr w:type="spellStart"/>
      <w:r>
        <w:t>bendro</w:t>
      </w:r>
      <w:proofErr w:type="spellEnd"/>
      <w:r>
        <w:t xml:space="preserve"> </w:t>
      </w:r>
      <w:proofErr w:type="spellStart"/>
      <w:r>
        <w:t>kainų</w:t>
      </w:r>
      <w:proofErr w:type="spellEnd"/>
      <w:r>
        <w:t xml:space="preserve"> lygio kitimo, Paslaugų teikėjo veiklos sąnaudų, nuostolingumo, pakartotinio rizikos vertinimo ar kitų komercinių aplinkybių, išskyrus Sutartyje arba Viešųjų pirkimų įstatyme aiškiai nustatytus atvejus. Ši nuostata neriboja KASKO draudimo išmokos apskaičiavimo pagal techninėje specifikacijoje nustatytą transporto priemonės draudimo sumą ir draudžiamojo įvykio metu nustatomą rinkos vertę.</w:t>
      </w:r>
    </w:p>
    <w:p w14:paraId="5F19532D" w14:textId="77777777" w:rsidR="00CD0582" w:rsidRDefault="00E6766A">
      <w:r>
        <w:lastRenderedPageBreak/>
        <w:t>4.8. Jeigu draudimo Paslaugoms teisės aktų nustatyta tvarka būtų pradėtas taikyti PVM arba pakeistas jo tarifas, kaina perskaičiuojama tik PVM pokyčio dydžiu ir tik tai Paslaugų daliai, kuriai toks pakeitimas taikomas.</w:t>
      </w:r>
    </w:p>
    <w:p w14:paraId="6998CFD2" w14:textId="77777777" w:rsidR="00CD0582" w:rsidRDefault="00E6766A">
      <w:r>
        <w:t>4.9. Sutarties vykdymo metu bendra Užsakovo mokėtina suma negali viršyti pradinės (maksimalios) Sutarties vertės ir, kai taikoma, atskiroms pirkimo dalims nustatytų maksimalių verčių.</w:t>
      </w:r>
    </w:p>
    <w:p w14:paraId="26698967" w14:textId="77777777" w:rsidR="00CD0582" w:rsidRDefault="00E6766A">
      <w:pPr>
        <w:pStyle w:val="Heading1"/>
      </w:pPr>
      <w:r>
        <w:t>5. SUBTIEKĖJAI IR TIESIOGINIS ATSISKAITYMAS</w:t>
      </w:r>
    </w:p>
    <w:p w14:paraId="39C8ED4A" w14:textId="77777777" w:rsidR="00CD0582" w:rsidRDefault="00E6766A">
      <w:r>
        <w:t>5.1. Paslaugų teikėjas gali pasitelkti subtiekėjus pirkimo dokumentuose ir Viešųjų pirkimų įstatyme nustatyta tvarka. Pasitelkęs subtiekėją Paslaugų teikėjas lieka visiškai atsakingas Užsakovui už visų Sutarties įsipareigojimų tinkamą vykdymą.</w:t>
      </w:r>
    </w:p>
    <w:p w14:paraId="6C44048D" w14:textId="77777777" w:rsidR="00CD0582" w:rsidRDefault="00E6766A">
      <w:r>
        <w:t>5.2. Paslaugų teikėjas privalo informuoti Užsakovą apie Sutarties vykdymui pasitelkiamus subtiekėjus ir jų pakeitimus teisės aktų nustatyta tvarka.</w:t>
      </w:r>
    </w:p>
    <w:p w14:paraId="086F78CE" w14:textId="77777777" w:rsidR="00CD0582" w:rsidRDefault="00E6766A">
      <w:r>
        <w:t>5.3. Kai pagal Viešųjų pirkimų įstatymą subtiekėjui taikoma tiesioginio atsiskaitymo galimybė, jos įgyvendinimo sąlygos nustatomos trišaliame Užsakovo, Paslaugų teikėjo ir subtiekėjo susitarime. Tiesioginis atsiskaitymas neatleidžia Paslaugų teikėjo nuo atsakomybės už Sutarties vykdymą.</w:t>
      </w:r>
    </w:p>
    <w:p w14:paraId="377A39BF" w14:textId="77777777" w:rsidR="00CD0582" w:rsidRDefault="00E6766A">
      <w:pPr>
        <w:pStyle w:val="Heading1"/>
      </w:pPr>
      <w:r>
        <w:t>6. ATSAKOMYBĖ</w:t>
      </w:r>
    </w:p>
    <w:p w14:paraId="67063617" w14:textId="77777777" w:rsidR="00CD0582" w:rsidRDefault="00E6766A">
      <w:r>
        <w:t>6.1. Šalių atsakomybė nustatoma pagal Sutartį ir galiojančius Lietuvos Respublikos teisės aktus.</w:t>
      </w:r>
    </w:p>
    <w:p w14:paraId="74560B29" w14:textId="77777777" w:rsidR="00CD0582" w:rsidRDefault="00E6766A">
      <w:r>
        <w:t>6.2. Sutartį nutraukus dėl esminio Paslaugų teikėjo sutartinių įsipareigojimų nevykdymo ar netinkamo vykdymo dėl Paslaugų teikėjo kaltės, Paslaugų teikėjas, Užsakovui pareikalavus, sumoka 10 (dešimties) procentų pradinės Sutarties vertės dydžio baudą.</w:t>
      </w:r>
    </w:p>
    <w:p w14:paraId="23F718EF" w14:textId="77777777" w:rsidR="00CD0582" w:rsidRDefault="00E6766A">
      <w:r>
        <w:t>6.3. Užsakovui laiku neatsiskaičius, Paslaugų teikėjas turi teisę reikalauti 0,03 procento dydžio delspinigių nuo laiku nesumokėtos sumos už kiekvieną pradelstą dieną.</w:t>
      </w:r>
    </w:p>
    <w:p w14:paraId="5984582C" w14:textId="77777777" w:rsidR="00CD0582" w:rsidRDefault="00E6766A">
      <w:r>
        <w:t>6.4. Paslaugų teikėjui dėl jo kaltės laiku nesuteikus Paslaugų, Užsakovas turi teisę skaičiuoti 0,03 procento dydžio delspinigius nuo laiku nesuteiktų Paslaugų vertės už kiekvieną pradelstą dieną.</w:t>
      </w:r>
    </w:p>
    <w:p w14:paraId="45377789" w14:textId="77777777" w:rsidR="00CD0582" w:rsidRDefault="00E6766A">
      <w:r>
        <w:t>6.5. Užsakovas turi teisę priskaičiuotų netesybų suma mažinti savo piniginę prievolę Paslaugų teikėjui, apie tai jį raštu informavęs.</w:t>
      </w:r>
    </w:p>
    <w:p w14:paraId="7BF19DA7" w14:textId="77777777" w:rsidR="00BD041D" w:rsidRPr="00614357" w:rsidRDefault="00E6766A">
      <w:r>
        <w:t>6</w:t>
      </w:r>
      <w:r w:rsidRPr="00614357">
        <w:t xml:space="preserve">.6. </w:t>
      </w:r>
      <w:proofErr w:type="spellStart"/>
      <w:r w:rsidRPr="00614357">
        <w:t>Netesybų</w:t>
      </w:r>
      <w:proofErr w:type="spellEnd"/>
      <w:r w:rsidRPr="00614357">
        <w:t xml:space="preserve"> </w:t>
      </w:r>
      <w:proofErr w:type="spellStart"/>
      <w:r w:rsidRPr="00614357">
        <w:t>sumokėjimas</w:t>
      </w:r>
      <w:proofErr w:type="spellEnd"/>
      <w:r w:rsidRPr="00614357">
        <w:t xml:space="preserve"> </w:t>
      </w:r>
      <w:proofErr w:type="spellStart"/>
      <w:r w:rsidRPr="00614357">
        <w:t>neatleidžia</w:t>
      </w:r>
      <w:proofErr w:type="spellEnd"/>
      <w:r w:rsidRPr="00614357">
        <w:t xml:space="preserve"> </w:t>
      </w:r>
      <w:proofErr w:type="spellStart"/>
      <w:r w:rsidRPr="00614357">
        <w:t>Šalies</w:t>
      </w:r>
      <w:proofErr w:type="spellEnd"/>
      <w:r w:rsidRPr="00614357">
        <w:t xml:space="preserve"> </w:t>
      </w:r>
      <w:proofErr w:type="spellStart"/>
      <w:r w:rsidRPr="00614357">
        <w:t>nuo</w:t>
      </w:r>
      <w:proofErr w:type="spellEnd"/>
      <w:r w:rsidRPr="00614357">
        <w:t xml:space="preserve"> </w:t>
      </w:r>
      <w:proofErr w:type="spellStart"/>
      <w:r w:rsidRPr="00614357">
        <w:t>pareigos</w:t>
      </w:r>
      <w:proofErr w:type="spellEnd"/>
      <w:r w:rsidRPr="00614357">
        <w:t xml:space="preserve"> </w:t>
      </w:r>
      <w:proofErr w:type="spellStart"/>
      <w:r w:rsidRPr="00614357">
        <w:t>tinkamai</w:t>
      </w:r>
      <w:proofErr w:type="spellEnd"/>
      <w:r w:rsidRPr="00614357">
        <w:t xml:space="preserve"> </w:t>
      </w:r>
      <w:proofErr w:type="spellStart"/>
      <w:r w:rsidRPr="00614357">
        <w:t>įvykdyti</w:t>
      </w:r>
      <w:proofErr w:type="spellEnd"/>
      <w:r w:rsidRPr="00614357">
        <w:t xml:space="preserve"> </w:t>
      </w:r>
      <w:proofErr w:type="spellStart"/>
      <w:r w:rsidRPr="00614357">
        <w:t>kitus</w:t>
      </w:r>
      <w:proofErr w:type="spellEnd"/>
      <w:r w:rsidRPr="00614357">
        <w:t xml:space="preserve"> </w:t>
      </w:r>
      <w:proofErr w:type="spellStart"/>
      <w:r w:rsidRPr="00614357">
        <w:t>Sutarties</w:t>
      </w:r>
      <w:proofErr w:type="spellEnd"/>
      <w:r w:rsidRPr="00614357">
        <w:t xml:space="preserve"> </w:t>
      </w:r>
      <w:proofErr w:type="spellStart"/>
      <w:r w:rsidRPr="00614357">
        <w:t>įsipareigojimus</w:t>
      </w:r>
      <w:proofErr w:type="spellEnd"/>
      <w:r w:rsidRPr="00614357">
        <w:t xml:space="preserve"> ir </w:t>
      </w:r>
      <w:proofErr w:type="spellStart"/>
      <w:r w:rsidRPr="00614357">
        <w:t>neatima</w:t>
      </w:r>
      <w:proofErr w:type="spellEnd"/>
      <w:r w:rsidRPr="00614357">
        <w:t xml:space="preserve"> </w:t>
      </w:r>
      <w:proofErr w:type="spellStart"/>
      <w:r w:rsidRPr="00614357">
        <w:t>teisės</w:t>
      </w:r>
      <w:proofErr w:type="spellEnd"/>
      <w:r w:rsidRPr="00614357">
        <w:t xml:space="preserve"> </w:t>
      </w:r>
      <w:proofErr w:type="spellStart"/>
      <w:r w:rsidRPr="00614357">
        <w:t>reikalauti</w:t>
      </w:r>
      <w:proofErr w:type="spellEnd"/>
      <w:r w:rsidRPr="00614357">
        <w:t xml:space="preserve"> </w:t>
      </w:r>
      <w:proofErr w:type="spellStart"/>
      <w:r w:rsidRPr="00614357">
        <w:t>atlyginti</w:t>
      </w:r>
      <w:proofErr w:type="spellEnd"/>
      <w:r w:rsidRPr="00614357">
        <w:t xml:space="preserve"> </w:t>
      </w:r>
      <w:proofErr w:type="spellStart"/>
      <w:r w:rsidRPr="00614357">
        <w:t>nuostolius</w:t>
      </w:r>
      <w:proofErr w:type="spellEnd"/>
      <w:r w:rsidRPr="00614357">
        <w:t xml:space="preserve"> </w:t>
      </w:r>
      <w:proofErr w:type="spellStart"/>
      <w:r w:rsidRPr="00614357">
        <w:t>tiek</w:t>
      </w:r>
      <w:proofErr w:type="spellEnd"/>
      <w:r w:rsidRPr="00614357">
        <w:t xml:space="preserve">, </w:t>
      </w:r>
      <w:proofErr w:type="spellStart"/>
      <w:r w:rsidRPr="00614357">
        <w:t>kiek</w:t>
      </w:r>
      <w:proofErr w:type="spellEnd"/>
      <w:r w:rsidRPr="00614357">
        <w:t xml:space="preserve"> </w:t>
      </w:r>
      <w:proofErr w:type="spellStart"/>
      <w:r w:rsidRPr="00614357">
        <w:t>jų</w:t>
      </w:r>
      <w:proofErr w:type="spellEnd"/>
      <w:r w:rsidRPr="00614357">
        <w:t xml:space="preserve"> </w:t>
      </w:r>
      <w:proofErr w:type="spellStart"/>
      <w:r w:rsidRPr="00614357">
        <w:t>nepadengia</w:t>
      </w:r>
      <w:proofErr w:type="spellEnd"/>
      <w:r w:rsidRPr="00614357">
        <w:t xml:space="preserve"> </w:t>
      </w:r>
      <w:proofErr w:type="spellStart"/>
      <w:r w:rsidRPr="00614357">
        <w:t>netesybos</w:t>
      </w:r>
      <w:proofErr w:type="spellEnd"/>
      <w:r w:rsidRPr="00614357">
        <w:t>.</w:t>
      </w:r>
    </w:p>
    <w:p w14:paraId="7F3A1C88" w14:textId="77777777" w:rsidR="0029134C" w:rsidRPr="00614357" w:rsidRDefault="0029134C">
      <w:r w:rsidRPr="00614357">
        <w:t xml:space="preserve">6.7. </w:t>
      </w:r>
      <w:proofErr w:type="spellStart"/>
      <w:r w:rsidRPr="00614357">
        <w:t>Esminėmis</w:t>
      </w:r>
      <w:proofErr w:type="spellEnd"/>
      <w:r w:rsidRPr="00614357">
        <w:t xml:space="preserve"> </w:t>
      </w:r>
      <w:proofErr w:type="spellStart"/>
      <w:r w:rsidRPr="00614357">
        <w:t>Sutarties</w:t>
      </w:r>
      <w:proofErr w:type="spellEnd"/>
      <w:r w:rsidRPr="00614357">
        <w:t xml:space="preserve"> </w:t>
      </w:r>
      <w:proofErr w:type="spellStart"/>
      <w:r w:rsidRPr="00614357">
        <w:t>sąlygomis</w:t>
      </w:r>
      <w:proofErr w:type="spellEnd"/>
      <w:r w:rsidRPr="00614357">
        <w:t xml:space="preserve"> </w:t>
      </w:r>
      <w:proofErr w:type="spellStart"/>
      <w:r w:rsidRPr="00614357">
        <w:t>laikomos</w:t>
      </w:r>
      <w:proofErr w:type="spellEnd"/>
      <w:r w:rsidRPr="00614357">
        <w:t xml:space="preserve"> </w:t>
      </w:r>
      <w:proofErr w:type="spellStart"/>
      <w:r w:rsidRPr="00614357">
        <w:t>Paslaugų</w:t>
      </w:r>
      <w:proofErr w:type="spellEnd"/>
      <w:r w:rsidRPr="00614357">
        <w:t xml:space="preserve"> </w:t>
      </w:r>
      <w:proofErr w:type="spellStart"/>
      <w:r w:rsidRPr="00614357">
        <w:t>teikėjo</w:t>
      </w:r>
      <w:proofErr w:type="spellEnd"/>
      <w:r w:rsidRPr="00614357">
        <w:t xml:space="preserve"> </w:t>
      </w:r>
      <w:proofErr w:type="spellStart"/>
      <w:r w:rsidRPr="00614357">
        <w:t>pareigos</w:t>
      </w:r>
      <w:proofErr w:type="spellEnd"/>
      <w:r w:rsidRPr="00614357">
        <w:t xml:space="preserve"> </w:t>
      </w:r>
      <w:proofErr w:type="spellStart"/>
      <w:r w:rsidRPr="00614357">
        <w:t>užtikrinti</w:t>
      </w:r>
      <w:proofErr w:type="spellEnd"/>
      <w:r w:rsidRPr="00614357">
        <w:t xml:space="preserve"> </w:t>
      </w:r>
      <w:proofErr w:type="spellStart"/>
      <w:r w:rsidRPr="00614357">
        <w:t>nepertraukiamą</w:t>
      </w:r>
      <w:proofErr w:type="spellEnd"/>
      <w:r w:rsidRPr="00614357">
        <w:t xml:space="preserve"> </w:t>
      </w:r>
      <w:proofErr w:type="spellStart"/>
      <w:r w:rsidRPr="00614357">
        <w:t>draudimo</w:t>
      </w:r>
      <w:proofErr w:type="spellEnd"/>
      <w:r w:rsidRPr="00614357">
        <w:t xml:space="preserve"> </w:t>
      </w:r>
      <w:proofErr w:type="spellStart"/>
      <w:r w:rsidRPr="00614357">
        <w:t>apsaugą</w:t>
      </w:r>
      <w:proofErr w:type="spellEnd"/>
      <w:r w:rsidRPr="00614357">
        <w:t xml:space="preserve"> </w:t>
      </w:r>
      <w:proofErr w:type="spellStart"/>
      <w:r w:rsidRPr="00614357">
        <w:t>Sutartyje</w:t>
      </w:r>
      <w:proofErr w:type="spellEnd"/>
      <w:r w:rsidRPr="00614357">
        <w:t xml:space="preserve"> ir </w:t>
      </w:r>
      <w:proofErr w:type="spellStart"/>
      <w:r w:rsidRPr="00614357">
        <w:t>techninėse</w:t>
      </w:r>
      <w:proofErr w:type="spellEnd"/>
      <w:r w:rsidRPr="00614357">
        <w:t xml:space="preserve"> </w:t>
      </w:r>
      <w:proofErr w:type="spellStart"/>
      <w:r w:rsidRPr="00614357">
        <w:t>specifikacijose</w:t>
      </w:r>
      <w:proofErr w:type="spellEnd"/>
      <w:r w:rsidRPr="00614357">
        <w:t xml:space="preserve"> </w:t>
      </w:r>
      <w:proofErr w:type="spellStart"/>
      <w:r w:rsidRPr="00614357">
        <w:t>nustatytomis</w:t>
      </w:r>
      <w:proofErr w:type="spellEnd"/>
      <w:r w:rsidRPr="00614357">
        <w:t xml:space="preserve"> </w:t>
      </w:r>
      <w:proofErr w:type="spellStart"/>
      <w:r w:rsidRPr="00614357">
        <w:t>sąlygomis</w:t>
      </w:r>
      <w:proofErr w:type="spellEnd"/>
      <w:r w:rsidRPr="00614357">
        <w:t xml:space="preserve">, </w:t>
      </w:r>
      <w:proofErr w:type="spellStart"/>
      <w:r w:rsidRPr="00614357">
        <w:t>laikytis</w:t>
      </w:r>
      <w:proofErr w:type="spellEnd"/>
      <w:r w:rsidRPr="00614357">
        <w:t xml:space="preserve"> </w:t>
      </w:r>
      <w:proofErr w:type="spellStart"/>
      <w:r w:rsidRPr="00614357">
        <w:t>pasiūlytų</w:t>
      </w:r>
      <w:proofErr w:type="spellEnd"/>
      <w:r w:rsidRPr="00614357">
        <w:t xml:space="preserve"> </w:t>
      </w:r>
      <w:proofErr w:type="spellStart"/>
      <w:r w:rsidRPr="00614357">
        <w:t>draudimo</w:t>
      </w:r>
      <w:proofErr w:type="spellEnd"/>
      <w:r w:rsidRPr="00614357">
        <w:t xml:space="preserve"> </w:t>
      </w:r>
      <w:proofErr w:type="spellStart"/>
      <w:r w:rsidRPr="00614357">
        <w:t>įmokų</w:t>
      </w:r>
      <w:proofErr w:type="spellEnd"/>
      <w:r w:rsidRPr="00614357">
        <w:t xml:space="preserve"> ir </w:t>
      </w:r>
      <w:proofErr w:type="spellStart"/>
      <w:r w:rsidRPr="00614357">
        <w:t>Sutartyje</w:t>
      </w:r>
      <w:proofErr w:type="spellEnd"/>
      <w:r w:rsidRPr="00614357">
        <w:t xml:space="preserve"> </w:t>
      </w:r>
      <w:proofErr w:type="spellStart"/>
      <w:r w:rsidRPr="00614357">
        <w:t>nustatytos</w:t>
      </w:r>
      <w:proofErr w:type="spellEnd"/>
      <w:r w:rsidRPr="00614357">
        <w:t xml:space="preserve"> </w:t>
      </w:r>
      <w:proofErr w:type="spellStart"/>
      <w:r w:rsidRPr="00614357">
        <w:t>kainodaros</w:t>
      </w:r>
      <w:proofErr w:type="spellEnd"/>
      <w:r w:rsidRPr="00614357">
        <w:t xml:space="preserve">, </w:t>
      </w:r>
      <w:proofErr w:type="spellStart"/>
      <w:r w:rsidRPr="00614357">
        <w:t>taip</w:t>
      </w:r>
      <w:proofErr w:type="spellEnd"/>
      <w:r w:rsidRPr="00614357">
        <w:t xml:space="preserve"> pat </w:t>
      </w:r>
      <w:proofErr w:type="spellStart"/>
      <w:r w:rsidRPr="00614357">
        <w:t>netaikyti</w:t>
      </w:r>
      <w:proofErr w:type="spellEnd"/>
      <w:r w:rsidRPr="00614357">
        <w:t xml:space="preserve"> </w:t>
      </w:r>
      <w:proofErr w:type="spellStart"/>
      <w:r w:rsidRPr="00614357">
        <w:t>draudimo</w:t>
      </w:r>
      <w:proofErr w:type="spellEnd"/>
      <w:r w:rsidRPr="00614357">
        <w:t xml:space="preserve"> </w:t>
      </w:r>
      <w:proofErr w:type="spellStart"/>
      <w:r w:rsidRPr="00614357">
        <w:t>apsaugos</w:t>
      </w:r>
      <w:proofErr w:type="spellEnd"/>
      <w:r w:rsidRPr="00614357">
        <w:t xml:space="preserve"> </w:t>
      </w:r>
      <w:proofErr w:type="spellStart"/>
      <w:r w:rsidRPr="00614357">
        <w:t>apribojimų</w:t>
      </w:r>
      <w:proofErr w:type="spellEnd"/>
      <w:r w:rsidRPr="00614357">
        <w:t xml:space="preserve">, </w:t>
      </w:r>
      <w:proofErr w:type="spellStart"/>
      <w:r w:rsidRPr="00614357">
        <w:t>kurie</w:t>
      </w:r>
      <w:proofErr w:type="spellEnd"/>
      <w:r w:rsidRPr="00614357">
        <w:t xml:space="preserve"> </w:t>
      </w:r>
      <w:proofErr w:type="spellStart"/>
      <w:r w:rsidRPr="00614357">
        <w:t>prieštarauja</w:t>
      </w:r>
      <w:proofErr w:type="spellEnd"/>
      <w:r w:rsidRPr="00614357">
        <w:t xml:space="preserve"> </w:t>
      </w:r>
      <w:proofErr w:type="spellStart"/>
      <w:r w:rsidRPr="00614357">
        <w:t>pirkimo</w:t>
      </w:r>
      <w:proofErr w:type="spellEnd"/>
      <w:r w:rsidRPr="00614357">
        <w:t xml:space="preserve"> </w:t>
      </w:r>
      <w:proofErr w:type="spellStart"/>
      <w:r w:rsidRPr="00614357">
        <w:t>dokumentuose</w:t>
      </w:r>
      <w:proofErr w:type="spellEnd"/>
      <w:r w:rsidRPr="00614357">
        <w:t xml:space="preserve"> </w:t>
      </w:r>
      <w:proofErr w:type="spellStart"/>
      <w:r w:rsidRPr="00614357">
        <w:t>nustatytiems</w:t>
      </w:r>
      <w:proofErr w:type="spellEnd"/>
      <w:r w:rsidRPr="00614357">
        <w:t xml:space="preserve"> </w:t>
      </w:r>
      <w:proofErr w:type="spellStart"/>
      <w:r w:rsidRPr="00614357">
        <w:t>reikalavimams</w:t>
      </w:r>
      <w:proofErr w:type="spellEnd"/>
      <w:r w:rsidRPr="00614357">
        <w:t>.</w:t>
      </w:r>
    </w:p>
    <w:p w14:paraId="736579D3" w14:textId="77777777" w:rsidR="00D873B0" w:rsidRPr="00D873B0" w:rsidRDefault="00D873B0">
      <w:pPr>
        <w:rPr>
          <w:color w:val="FF0000"/>
        </w:rPr>
      </w:pPr>
      <w:r w:rsidRPr="00614357">
        <w:t xml:space="preserve">6.8. </w:t>
      </w:r>
      <w:proofErr w:type="spellStart"/>
      <w:r w:rsidRPr="00614357">
        <w:t>Esminės</w:t>
      </w:r>
      <w:proofErr w:type="spellEnd"/>
      <w:r w:rsidRPr="00614357">
        <w:t xml:space="preserve"> </w:t>
      </w:r>
      <w:proofErr w:type="spellStart"/>
      <w:r w:rsidRPr="00614357">
        <w:t>Sutarties</w:t>
      </w:r>
      <w:proofErr w:type="spellEnd"/>
      <w:r w:rsidRPr="00614357">
        <w:t xml:space="preserve"> </w:t>
      </w:r>
      <w:proofErr w:type="spellStart"/>
      <w:r w:rsidRPr="00614357">
        <w:t>sąlygos</w:t>
      </w:r>
      <w:proofErr w:type="spellEnd"/>
      <w:r w:rsidRPr="00614357">
        <w:t xml:space="preserve"> </w:t>
      </w:r>
      <w:proofErr w:type="spellStart"/>
      <w:r w:rsidRPr="00614357">
        <w:t>vykdymo</w:t>
      </w:r>
      <w:proofErr w:type="spellEnd"/>
      <w:r w:rsidRPr="00614357">
        <w:t xml:space="preserve"> </w:t>
      </w:r>
      <w:proofErr w:type="spellStart"/>
      <w:r w:rsidRPr="00614357">
        <w:t>trūkumas</w:t>
      </w:r>
      <w:proofErr w:type="spellEnd"/>
      <w:r w:rsidRPr="00614357">
        <w:t xml:space="preserve"> </w:t>
      </w:r>
      <w:proofErr w:type="spellStart"/>
      <w:r w:rsidRPr="00614357">
        <w:t>laikomas</w:t>
      </w:r>
      <w:proofErr w:type="spellEnd"/>
      <w:r w:rsidRPr="00614357">
        <w:t xml:space="preserve"> </w:t>
      </w:r>
      <w:proofErr w:type="spellStart"/>
      <w:r w:rsidRPr="00614357">
        <w:t>dideliu</w:t>
      </w:r>
      <w:proofErr w:type="spellEnd"/>
      <w:r w:rsidRPr="00614357">
        <w:t xml:space="preserve">, kai </w:t>
      </w:r>
      <w:proofErr w:type="spellStart"/>
      <w:r w:rsidRPr="00614357">
        <w:t>dėl</w:t>
      </w:r>
      <w:proofErr w:type="spellEnd"/>
      <w:r w:rsidRPr="00614357">
        <w:t xml:space="preserve"> jo </w:t>
      </w:r>
      <w:proofErr w:type="spellStart"/>
      <w:r w:rsidRPr="00614357">
        <w:t>konkrečiai</w:t>
      </w:r>
      <w:proofErr w:type="spellEnd"/>
      <w:r w:rsidRPr="00614357">
        <w:t xml:space="preserve"> </w:t>
      </w:r>
      <w:proofErr w:type="spellStart"/>
      <w:r w:rsidRPr="00614357">
        <w:t>transporto</w:t>
      </w:r>
      <w:proofErr w:type="spellEnd"/>
      <w:r w:rsidRPr="00614357">
        <w:t xml:space="preserve"> </w:t>
      </w:r>
      <w:proofErr w:type="spellStart"/>
      <w:r w:rsidRPr="00614357">
        <w:t>priemonei</w:t>
      </w:r>
      <w:proofErr w:type="spellEnd"/>
      <w:r w:rsidRPr="00614357">
        <w:t xml:space="preserve"> </w:t>
      </w:r>
      <w:proofErr w:type="spellStart"/>
      <w:r w:rsidRPr="00614357">
        <w:t>neužtikrinama</w:t>
      </w:r>
      <w:proofErr w:type="spellEnd"/>
      <w:r w:rsidRPr="00614357">
        <w:t xml:space="preserve"> </w:t>
      </w:r>
      <w:proofErr w:type="spellStart"/>
      <w:r w:rsidRPr="00614357">
        <w:t>Sutartyje</w:t>
      </w:r>
      <w:proofErr w:type="spellEnd"/>
      <w:r w:rsidRPr="00614357">
        <w:t xml:space="preserve"> ir </w:t>
      </w:r>
      <w:proofErr w:type="spellStart"/>
      <w:r w:rsidRPr="00614357">
        <w:t>pirkimo</w:t>
      </w:r>
      <w:proofErr w:type="spellEnd"/>
      <w:r w:rsidRPr="00614357">
        <w:t xml:space="preserve"> </w:t>
      </w:r>
      <w:proofErr w:type="spellStart"/>
      <w:r w:rsidRPr="00614357">
        <w:t>dokumentuose</w:t>
      </w:r>
      <w:proofErr w:type="spellEnd"/>
      <w:r w:rsidRPr="00614357">
        <w:t xml:space="preserve"> </w:t>
      </w:r>
      <w:proofErr w:type="spellStart"/>
      <w:r w:rsidRPr="00614357">
        <w:t>nustatytos</w:t>
      </w:r>
      <w:proofErr w:type="spellEnd"/>
      <w:r w:rsidRPr="00614357">
        <w:t xml:space="preserve"> </w:t>
      </w:r>
      <w:proofErr w:type="spellStart"/>
      <w:r w:rsidRPr="00614357">
        <w:t>apimties</w:t>
      </w:r>
      <w:proofErr w:type="spellEnd"/>
      <w:r w:rsidRPr="00614357">
        <w:t xml:space="preserve"> </w:t>
      </w:r>
      <w:proofErr w:type="spellStart"/>
      <w:r w:rsidRPr="00614357">
        <w:t>draudimo</w:t>
      </w:r>
      <w:proofErr w:type="spellEnd"/>
      <w:r w:rsidRPr="00614357">
        <w:t xml:space="preserve"> </w:t>
      </w:r>
      <w:proofErr w:type="spellStart"/>
      <w:r w:rsidRPr="00614357">
        <w:t>apsauga</w:t>
      </w:r>
      <w:proofErr w:type="spellEnd"/>
      <w:r w:rsidRPr="00614357">
        <w:t xml:space="preserve"> </w:t>
      </w:r>
      <w:proofErr w:type="spellStart"/>
      <w:r w:rsidRPr="00614357">
        <w:t>arba</w:t>
      </w:r>
      <w:proofErr w:type="spellEnd"/>
      <w:r w:rsidRPr="00614357">
        <w:t xml:space="preserve"> </w:t>
      </w:r>
      <w:proofErr w:type="spellStart"/>
      <w:r w:rsidRPr="00614357">
        <w:t>Užsakovui</w:t>
      </w:r>
      <w:proofErr w:type="spellEnd"/>
      <w:r w:rsidRPr="00614357">
        <w:t xml:space="preserve"> </w:t>
      </w:r>
      <w:proofErr w:type="spellStart"/>
      <w:r w:rsidRPr="00614357">
        <w:t>pritaikoma</w:t>
      </w:r>
      <w:proofErr w:type="spellEnd"/>
      <w:r w:rsidRPr="00614357">
        <w:t xml:space="preserve"> </w:t>
      </w:r>
      <w:proofErr w:type="spellStart"/>
      <w:r w:rsidRPr="00614357">
        <w:t>pirkimo</w:t>
      </w:r>
      <w:proofErr w:type="spellEnd"/>
      <w:r w:rsidRPr="00614357">
        <w:t xml:space="preserve"> </w:t>
      </w:r>
      <w:proofErr w:type="spellStart"/>
      <w:r w:rsidRPr="00614357">
        <w:t>dokumentuose</w:t>
      </w:r>
      <w:proofErr w:type="spellEnd"/>
      <w:r w:rsidRPr="00614357">
        <w:t xml:space="preserve"> </w:t>
      </w:r>
      <w:proofErr w:type="spellStart"/>
      <w:r w:rsidRPr="00614357">
        <w:t>nenumatyta</w:t>
      </w:r>
      <w:proofErr w:type="spellEnd"/>
      <w:r w:rsidRPr="00614357">
        <w:t xml:space="preserve"> </w:t>
      </w:r>
      <w:proofErr w:type="spellStart"/>
      <w:r w:rsidRPr="00614357">
        <w:t>papildoma</w:t>
      </w:r>
      <w:proofErr w:type="spellEnd"/>
      <w:r w:rsidRPr="00614357">
        <w:t xml:space="preserve"> </w:t>
      </w:r>
      <w:proofErr w:type="spellStart"/>
      <w:r w:rsidRPr="00614357">
        <w:t>finansinė</w:t>
      </w:r>
      <w:proofErr w:type="spellEnd"/>
      <w:r w:rsidRPr="00614357">
        <w:t xml:space="preserve"> </w:t>
      </w:r>
      <w:proofErr w:type="spellStart"/>
      <w:r w:rsidRPr="00614357">
        <w:t>prievolė</w:t>
      </w:r>
      <w:proofErr w:type="spellEnd"/>
      <w:r w:rsidRPr="00614357">
        <w:t xml:space="preserve">. </w:t>
      </w:r>
      <w:proofErr w:type="spellStart"/>
      <w:r w:rsidRPr="00614357">
        <w:t>Esminės</w:t>
      </w:r>
      <w:proofErr w:type="spellEnd"/>
      <w:r w:rsidRPr="00614357">
        <w:t xml:space="preserve"> </w:t>
      </w:r>
      <w:proofErr w:type="spellStart"/>
      <w:r w:rsidRPr="00614357">
        <w:t>Sutarties</w:t>
      </w:r>
      <w:proofErr w:type="spellEnd"/>
      <w:r w:rsidRPr="00614357">
        <w:t xml:space="preserve"> </w:t>
      </w:r>
      <w:proofErr w:type="spellStart"/>
      <w:r w:rsidRPr="00614357">
        <w:t>sąlygos</w:t>
      </w:r>
      <w:proofErr w:type="spellEnd"/>
      <w:r w:rsidRPr="00614357">
        <w:t xml:space="preserve"> </w:t>
      </w:r>
      <w:proofErr w:type="spellStart"/>
      <w:r w:rsidRPr="00614357">
        <w:t>vykdymo</w:t>
      </w:r>
      <w:proofErr w:type="spellEnd"/>
      <w:r w:rsidRPr="00614357">
        <w:t xml:space="preserve"> </w:t>
      </w:r>
      <w:proofErr w:type="spellStart"/>
      <w:r w:rsidRPr="00614357">
        <w:t>trūkumai</w:t>
      </w:r>
      <w:proofErr w:type="spellEnd"/>
      <w:r w:rsidRPr="00614357">
        <w:t xml:space="preserve"> </w:t>
      </w:r>
      <w:proofErr w:type="spellStart"/>
      <w:r w:rsidRPr="00614357">
        <w:t>laikomi</w:t>
      </w:r>
      <w:proofErr w:type="spellEnd"/>
      <w:r w:rsidRPr="00614357">
        <w:t xml:space="preserve"> </w:t>
      </w:r>
      <w:proofErr w:type="spellStart"/>
      <w:r w:rsidRPr="00614357">
        <w:t>nuolatiniais</w:t>
      </w:r>
      <w:proofErr w:type="spellEnd"/>
      <w:r w:rsidRPr="00614357">
        <w:t xml:space="preserve">, kai </w:t>
      </w:r>
      <w:proofErr w:type="spellStart"/>
      <w:r w:rsidRPr="00614357">
        <w:t>Paslaugų</w:t>
      </w:r>
      <w:proofErr w:type="spellEnd"/>
      <w:r w:rsidRPr="00614357">
        <w:t xml:space="preserve"> </w:t>
      </w:r>
      <w:proofErr w:type="spellStart"/>
      <w:r w:rsidRPr="00614357">
        <w:t>teikėjas</w:t>
      </w:r>
      <w:proofErr w:type="spellEnd"/>
      <w:r w:rsidRPr="00614357">
        <w:t xml:space="preserve">, </w:t>
      </w:r>
      <w:proofErr w:type="spellStart"/>
      <w:r w:rsidRPr="00614357">
        <w:t>Užsakovui</w:t>
      </w:r>
      <w:proofErr w:type="spellEnd"/>
      <w:r w:rsidRPr="00614357">
        <w:t xml:space="preserve"> </w:t>
      </w:r>
      <w:proofErr w:type="spellStart"/>
      <w:r w:rsidRPr="00614357">
        <w:t>raštu</w:t>
      </w:r>
      <w:proofErr w:type="spellEnd"/>
      <w:r w:rsidRPr="00614357">
        <w:t xml:space="preserve"> </w:t>
      </w:r>
      <w:proofErr w:type="spellStart"/>
      <w:r w:rsidRPr="00614357">
        <w:t>nurodžius</w:t>
      </w:r>
      <w:proofErr w:type="spellEnd"/>
      <w:r w:rsidRPr="00614357">
        <w:t xml:space="preserve"> </w:t>
      </w:r>
      <w:proofErr w:type="spellStart"/>
      <w:r w:rsidRPr="00614357">
        <w:t>pažeidimą</w:t>
      </w:r>
      <w:proofErr w:type="spellEnd"/>
      <w:r w:rsidRPr="00614357">
        <w:t xml:space="preserve"> ir </w:t>
      </w:r>
      <w:proofErr w:type="spellStart"/>
      <w:r w:rsidRPr="00614357">
        <w:t>pareikalavus</w:t>
      </w:r>
      <w:proofErr w:type="spellEnd"/>
      <w:r w:rsidRPr="00614357">
        <w:t xml:space="preserve"> </w:t>
      </w:r>
      <w:proofErr w:type="spellStart"/>
      <w:r w:rsidRPr="00614357">
        <w:t>jį</w:t>
      </w:r>
      <w:proofErr w:type="spellEnd"/>
      <w:r w:rsidRPr="00614357">
        <w:t xml:space="preserve"> </w:t>
      </w:r>
      <w:proofErr w:type="spellStart"/>
      <w:r w:rsidRPr="00614357">
        <w:t>pašalinti</w:t>
      </w:r>
      <w:proofErr w:type="spellEnd"/>
      <w:r w:rsidRPr="00614357">
        <w:t xml:space="preserve">, </w:t>
      </w:r>
      <w:proofErr w:type="spellStart"/>
      <w:r w:rsidRPr="00614357">
        <w:t>tokį</w:t>
      </w:r>
      <w:proofErr w:type="spellEnd"/>
      <w:r w:rsidRPr="00614357">
        <w:t xml:space="preserve"> </w:t>
      </w:r>
      <w:proofErr w:type="spellStart"/>
      <w:r w:rsidRPr="00614357">
        <w:t>patį</w:t>
      </w:r>
      <w:proofErr w:type="spellEnd"/>
      <w:r w:rsidRPr="00614357">
        <w:t xml:space="preserve"> </w:t>
      </w:r>
      <w:proofErr w:type="spellStart"/>
      <w:r w:rsidRPr="00614357">
        <w:t>esminės</w:t>
      </w:r>
      <w:proofErr w:type="spellEnd"/>
      <w:r w:rsidRPr="00614357">
        <w:t xml:space="preserve"> </w:t>
      </w:r>
      <w:proofErr w:type="spellStart"/>
      <w:r w:rsidRPr="00614357">
        <w:t>Sutarties</w:t>
      </w:r>
      <w:proofErr w:type="spellEnd"/>
      <w:r w:rsidRPr="00614357">
        <w:t xml:space="preserve"> </w:t>
      </w:r>
      <w:proofErr w:type="spellStart"/>
      <w:r w:rsidRPr="00614357">
        <w:t>sąlygos</w:t>
      </w:r>
      <w:proofErr w:type="spellEnd"/>
      <w:r w:rsidRPr="00614357">
        <w:t xml:space="preserve"> </w:t>
      </w:r>
      <w:proofErr w:type="spellStart"/>
      <w:r w:rsidRPr="00614357">
        <w:t>pažeidimą</w:t>
      </w:r>
      <w:proofErr w:type="spellEnd"/>
      <w:r w:rsidRPr="00614357">
        <w:t xml:space="preserve"> </w:t>
      </w:r>
      <w:proofErr w:type="spellStart"/>
      <w:r w:rsidRPr="00614357">
        <w:t>Sutarties</w:t>
      </w:r>
      <w:proofErr w:type="spellEnd"/>
      <w:r w:rsidRPr="00614357">
        <w:t xml:space="preserve"> </w:t>
      </w:r>
      <w:proofErr w:type="spellStart"/>
      <w:r w:rsidRPr="00614357">
        <w:t>galiojimo</w:t>
      </w:r>
      <w:proofErr w:type="spellEnd"/>
      <w:r w:rsidRPr="00614357">
        <w:t xml:space="preserve"> </w:t>
      </w:r>
      <w:proofErr w:type="spellStart"/>
      <w:r w:rsidRPr="00614357">
        <w:t>laikotarpiu</w:t>
      </w:r>
      <w:proofErr w:type="spellEnd"/>
      <w:r w:rsidRPr="00614357">
        <w:t xml:space="preserve"> </w:t>
      </w:r>
      <w:proofErr w:type="spellStart"/>
      <w:r w:rsidRPr="00614357">
        <w:t>pakartoja</w:t>
      </w:r>
      <w:proofErr w:type="spellEnd"/>
      <w:r w:rsidRPr="00D873B0">
        <w:rPr>
          <w:color w:val="FF0000"/>
        </w:rPr>
        <w:t>.</w:t>
      </w:r>
    </w:p>
    <w:p w14:paraId="16FF8D90" w14:textId="77777777" w:rsidR="00CD0582" w:rsidRDefault="00E6766A">
      <w:pPr>
        <w:pStyle w:val="Heading1"/>
      </w:pPr>
      <w:r>
        <w:t>7. NENUGALIMA JĖGA (FORCE MAJEURE)</w:t>
      </w:r>
    </w:p>
    <w:p w14:paraId="64E6952B" w14:textId="77777777" w:rsidR="00CD0582" w:rsidRDefault="00E6766A">
      <w:r>
        <w:t>7.1. Šalis neatsako už visišką ar dalinį Sutarties neįvykdymą, jeigu tai įvyko dėl nenugalimos jėgos aplinkybių, kaip jos suprantamos pagal Lietuvos Respublikos teisę.</w:t>
      </w:r>
    </w:p>
    <w:p w14:paraId="7CF573E0" w14:textId="77777777" w:rsidR="00CD0582" w:rsidRDefault="00E6766A">
      <w:r>
        <w:t>7.2. Šalis, negalinti vykdyti įsipareigojimų dėl nenugalimos jėgos, nedelsdama, bet ne vėliau kaip per 3 (tris) darbo dienas nuo sužinojimo, raštu informuoja kitą Šalį apie aplinkybes, jų pobūdį, numatomą trukmę ir poveikį.</w:t>
      </w:r>
    </w:p>
    <w:p w14:paraId="6F6B4FBC" w14:textId="77777777" w:rsidR="00CD0582" w:rsidRDefault="00E6766A">
      <w:r>
        <w:t>7.3. Jeigu nenugalimos jėgos aplinkybės trunka ilgiau kaip 30 kalendorinių dienų ir dėl jų Sutarties vykdymas iš esmės netenka prasmės, bet kuri Šalis turi teisę inicijuoti Sutarties nutraukimą.</w:t>
      </w:r>
    </w:p>
    <w:p w14:paraId="02DEC6C7" w14:textId="77777777" w:rsidR="00CD0582" w:rsidRDefault="00E6766A">
      <w:pPr>
        <w:pStyle w:val="Heading1"/>
      </w:pPr>
      <w:r>
        <w:t>8. SUTARTIES PAKEITIMAI</w:t>
      </w:r>
    </w:p>
    <w:p w14:paraId="377C6DED" w14:textId="77777777" w:rsidR="00CD0582" w:rsidRDefault="00E6766A">
      <w:r>
        <w:t>8.1. Sutartis jos galiojimo laikotarpiu gali būti keičiama joje iš anksto aiškiai nustatytomis sąlygomis ir Viešųjų pirkimų įstatymo 89 straipsnyje nustatytais pagrindais.</w:t>
      </w:r>
    </w:p>
    <w:p w14:paraId="3B91E854" w14:textId="77777777" w:rsidR="00CD0582" w:rsidRDefault="00E6766A">
      <w:r>
        <w:t>8.2. Sutarties pakeitimai įforminami rašytiniu Šalių susitarimu, išskyrus Sutartyje iš anksto aiškiai numatytus atvejus, kai konkretus pakeitimas ar kainos perskaičiavimas įvyksta pagal Sutartyje nustatytą mechanizmą ir jam nereikia atskiro Sutarties pakeitimo.</w:t>
      </w:r>
    </w:p>
    <w:p w14:paraId="678AB714" w14:textId="77777777" w:rsidR="00CD0582" w:rsidRDefault="00E6766A">
      <w:r>
        <w:lastRenderedPageBreak/>
        <w:t>8.3. Sutarties pakeitimas negali pakeisti bendro Sutarties pobūdžio ar sudaryti sąlygų apeiti viešųjų pirkimų reikalavimus.</w:t>
      </w:r>
    </w:p>
    <w:p w14:paraId="4F9E6EEE" w14:textId="77777777" w:rsidR="00CD0582" w:rsidRDefault="00E6766A">
      <w:pPr>
        <w:pStyle w:val="Heading1"/>
      </w:pPr>
      <w:r>
        <w:t>9. SUTARTIES GALIOJIMAS, DRAUDIMO APSAUGOS TĘSTINUMAS IR NUTRAUKIMAS</w:t>
      </w:r>
    </w:p>
    <w:p w14:paraId="0C12732F" w14:textId="77777777" w:rsidR="00CD0582" w:rsidRDefault="00E6766A">
      <w:r>
        <w:t>9.1. Sutartis įsigalioja ją pasirašius abiem Šalims ir sudaroma 24 (dvidešimt keturių) mėnesių laikotarpiui. Sutartis bet kuriuo atveju galioja iki visiško Šalių įsipareigojimų pagal iki Sutarties termino pabaigos išduotus draudimo liudijimus įvykdymo, tačiau nauji užsakymai po 24 mėnesių Sutarties termino pabaigos neteikiami.</w:t>
      </w:r>
    </w:p>
    <w:p w14:paraId="3AD999EE" w14:textId="77777777" w:rsidR="00CD0582" w:rsidRDefault="00E6766A">
      <w:r>
        <w:t xml:space="preserve">9.2. Kiekvienos transporto priemonės draudimo apsauga paprastai suteikiama 12 (dvylikos) mėnesių laikotarpiui. Pasibaigus pirmajam 12 mėnesių draudimo </w:t>
      </w:r>
      <w:proofErr w:type="spellStart"/>
      <w:r>
        <w:t>apsaugos</w:t>
      </w:r>
      <w:proofErr w:type="spellEnd"/>
      <w:r>
        <w:t xml:space="preserve"> </w:t>
      </w:r>
      <w:proofErr w:type="spellStart"/>
      <w:r>
        <w:t>laikotarpiui</w:t>
      </w:r>
      <w:proofErr w:type="spellEnd"/>
      <w:r>
        <w:t xml:space="preserve">, </w:t>
      </w:r>
      <w:proofErr w:type="spellStart"/>
      <w:r>
        <w:t>draudimo</w:t>
      </w:r>
      <w:proofErr w:type="spellEnd"/>
      <w:r>
        <w:t xml:space="preserve"> </w:t>
      </w:r>
      <w:proofErr w:type="spellStart"/>
      <w:r>
        <w:t>apsauga</w:t>
      </w:r>
      <w:proofErr w:type="spellEnd"/>
      <w:r>
        <w:t xml:space="preserve"> </w:t>
      </w:r>
      <w:proofErr w:type="spellStart"/>
      <w:r>
        <w:t>kitam</w:t>
      </w:r>
      <w:proofErr w:type="spellEnd"/>
      <w:r>
        <w:t xml:space="preserve"> 12 </w:t>
      </w:r>
      <w:proofErr w:type="spellStart"/>
      <w:r>
        <w:t>mėnesių</w:t>
      </w:r>
      <w:proofErr w:type="spellEnd"/>
      <w:r>
        <w:t xml:space="preserve"> </w:t>
      </w:r>
      <w:proofErr w:type="spellStart"/>
      <w:r>
        <w:t>laikotarpiui</w:t>
      </w:r>
      <w:proofErr w:type="spellEnd"/>
      <w:r>
        <w:t xml:space="preserve"> </w:t>
      </w:r>
      <w:proofErr w:type="spellStart"/>
      <w:r>
        <w:t>tęsiama</w:t>
      </w:r>
      <w:proofErr w:type="spellEnd"/>
      <w:r>
        <w:t xml:space="preserve"> </w:t>
      </w:r>
      <w:proofErr w:type="spellStart"/>
      <w:r>
        <w:t>tomis</w:t>
      </w:r>
      <w:proofErr w:type="spellEnd"/>
      <w:r>
        <w:t xml:space="preserve"> </w:t>
      </w:r>
      <w:proofErr w:type="spellStart"/>
      <w:r>
        <w:t>pačiomis</w:t>
      </w:r>
      <w:proofErr w:type="spellEnd"/>
      <w:r>
        <w:t xml:space="preserve"> </w:t>
      </w:r>
      <w:proofErr w:type="spellStart"/>
      <w:r>
        <w:t>pirkimo</w:t>
      </w:r>
      <w:proofErr w:type="spellEnd"/>
      <w:r>
        <w:t xml:space="preserve"> </w:t>
      </w:r>
      <w:proofErr w:type="spellStart"/>
      <w:r>
        <w:t>dokumentuose</w:t>
      </w:r>
      <w:proofErr w:type="spellEnd"/>
      <w:r>
        <w:t xml:space="preserve"> ir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w:t>
      </w:r>
      <w:proofErr w:type="spellStart"/>
      <w:r>
        <w:t>taikant</w:t>
      </w:r>
      <w:proofErr w:type="spellEnd"/>
      <w:r>
        <w:t xml:space="preserve"> </w:t>
      </w:r>
      <w:proofErr w:type="spellStart"/>
      <w:r>
        <w:t>Paslaugų</w:t>
      </w:r>
      <w:proofErr w:type="spellEnd"/>
      <w:r>
        <w:t xml:space="preserve"> </w:t>
      </w:r>
      <w:proofErr w:type="spellStart"/>
      <w:r>
        <w:t>teikėjo</w:t>
      </w:r>
      <w:proofErr w:type="spellEnd"/>
      <w:r>
        <w:t xml:space="preserve"> </w:t>
      </w:r>
      <w:proofErr w:type="spellStart"/>
      <w:r>
        <w:t>pasiūlytus</w:t>
      </w:r>
      <w:proofErr w:type="spellEnd"/>
      <w:r>
        <w:t xml:space="preserve"> </w:t>
      </w:r>
      <w:proofErr w:type="spellStart"/>
      <w:r>
        <w:t>įkainius</w:t>
      </w:r>
      <w:proofErr w:type="spellEnd"/>
      <w:r>
        <w:t xml:space="preserve">, </w:t>
      </w:r>
      <w:proofErr w:type="spellStart"/>
      <w:r>
        <w:t>išskyrus</w:t>
      </w:r>
      <w:proofErr w:type="spellEnd"/>
      <w:r>
        <w:t xml:space="preserve"> </w:t>
      </w:r>
      <w:proofErr w:type="spellStart"/>
      <w:r>
        <w:t>Sutartyje</w:t>
      </w:r>
      <w:proofErr w:type="spellEnd"/>
      <w:r>
        <w:t xml:space="preserve"> </w:t>
      </w:r>
      <w:proofErr w:type="spellStart"/>
      <w:r>
        <w:t>aiškiai</w:t>
      </w:r>
      <w:proofErr w:type="spellEnd"/>
      <w:r>
        <w:t xml:space="preserve"> </w:t>
      </w:r>
      <w:proofErr w:type="spellStart"/>
      <w:r>
        <w:t>nustatytus</w:t>
      </w:r>
      <w:proofErr w:type="spellEnd"/>
      <w:r>
        <w:t xml:space="preserve"> </w:t>
      </w:r>
      <w:proofErr w:type="spellStart"/>
      <w:r>
        <w:t>kainos</w:t>
      </w:r>
      <w:proofErr w:type="spellEnd"/>
      <w:r>
        <w:t xml:space="preserve"> </w:t>
      </w:r>
      <w:proofErr w:type="spellStart"/>
      <w:r>
        <w:t>perskaičiavimo</w:t>
      </w:r>
      <w:proofErr w:type="spellEnd"/>
      <w:r>
        <w:t xml:space="preserve"> </w:t>
      </w:r>
      <w:proofErr w:type="spellStart"/>
      <w:r>
        <w:t>atvejus</w:t>
      </w:r>
      <w:proofErr w:type="spellEnd"/>
      <w:r>
        <w:t>. Atskiras Sutarties pratęsimo susitarimas dėl tokio draudimo apsaugos tęsinio nesudaromas.</w:t>
      </w:r>
    </w:p>
    <w:p w14:paraId="48F320B8" w14:textId="77777777" w:rsidR="00CD0582" w:rsidRDefault="00E6766A">
      <w:r>
        <w:t>9.3. Jeigu dėl nuo Paslaugų teikėjo nepriklausančio imperatyvaus teisės aktų pakeitimo antrajam 12 mėnesių draudimo apsaugos laikotarpiui objektyviai nebegali būti taikomos pirkimo dokumentuose ir Sutartyje nustatytos sąlygos, Paslaugų teikėjas privalo apie tai raštu informuoti Užsakovą nedelsdamas, bet ne vėliau kaip prieš 60 kalendorinių dienų iki atitinkamos pirmojo draudimo apsaugos laikotarpio pabaigos, jeigu apie tokį pakeitimą tuo metu jau yra žinoma. Šalys tokiu atveju sprendžia dėl Sutarties vykdymo ar pakeitimo tik Sutartyje ir Viešųjų pirkimų įstatyme leidžiamais pagrindais. Paslaugų teikėjo komercinis sprendimas, nuostolingumas ar pakartotinis rizikos vertinimas savaime nėra pagrindas atsisakyti tęsti draudimo apsaugą.</w:t>
      </w:r>
    </w:p>
    <w:p w14:paraId="323B03D8" w14:textId="77777777" w:rsidR="00CD0582" w:rsidRDefault="00E6766A">
      <w:r>
        <w:t>9.4. Draudimo apsaugos tęsinys pagal 9.2 punktą negali lemti pradinės (maksimalios) Sutarties vertės ar atitinkamos pirkimo dalies maksimalios vertės viršijimo.</w:t>
      </w:r>
    </w:p>
    <w:p w14:paraId="1D0F3682" w14:textId="77777777" w:rsidR="00CD0582" w:rsidRDefault="00E6766A">
      <w:r>
        <w:t>9.5. Sutartis gali būti nutraukta Šalių rašytiniu susitarimu arba vienašališkai Sutartyje ir Viešųjų pirkimų įstatyme nustatytais pagrindais.</w:t>
      </w:r>
    </w:p>
    <w:p w14:paraId="6BAAE62D" w14:textId="77777777" w:rsidR="00CD0582" w:rsidRDefault="00E6766A">
      <w:r>
        <w:t>9.6. Užsakovas turi teisę vienašališkai nutraukti Sutartį dėl esminio jos pažeidimo, raštu įspėjęs Paslaugų teikėją ne mažiau kaip prieš 10 (dešimt) darbo dienų, jeigu teisės aktai nenustato kitaip.</w:t>
      </w:r>
    </w:p>
    <w:p w14:paraId="164D3B18" w14:textId="77777777" w:rsidR="00CD0582" w:rsidRDefault="00E6766A">
      <w:r>
        <w:t>9.7. Paslaugų teikėjas turi teisę vienašališkai nutraukti Sutartį, jeigu Užsakovas ilgiau kaip 20 (dvidešimt) darbo dienų nevykdo esminių sutartinių įsipareigojimų ir jų neįvykdo per Paslaugų teikėjo raštu nustatytą papildomą protingą terminą.</w:t>
      </w:r>
    </w:p>
    <w:p w14:paraId="2BE0CD2E" w14:textId="77777777" w:rsidR="00CD0582" w:rsidRDefault="00E6766A">
      <w:r>
        <w:t>9.8. Sutarties nutraukimas nepanaikina iki nutraukimo atsiradusių Šalių prievolių, teisės reikalauti netesybų ar nuostolių atlyginimo.</w:t>
      </w:r>
    </w:p>
    <w:p w14:paraId="6A2C1FCC" w14:textId="77777777" w:rsidR="00CD0582" w:rsidRDefault="00E6766A">
      <w:pPr>
        <w:pStyle w:val="Heading1"/>
      </w:pPr>
      <w:r>
        <w:t>10. TAIKYTINA TEISĖ IR GINČŲ SPRENDIMAS</w:t>
      </w:r>
    </w:p>
    <w:p w14:paraId="39CCB6E4" w14:textId="77777777" w:rsidR="00CD0582" w:rsidRDefault="00E6766A">
      <w:r>
        <w:t>10.1. Sutarčiai taikoma Lietuvos Respublikos teisė.</w:t>
      </w:r>
    </w:p>
    <w:p w14:paraId="7D91243D" w14:textId="77777777" w:rsidR="00CD0582" w:rsidRDefault="00E6766A">
      <w:r>
        <w:t>10.2. Ginčai pirmiausia sprendžiami derybomis. Nepavykus susitarti per 20 (dvidešimt) darbo dienų nuo rašytinės pretenzijos gavimo, ginčas sprendžiamas Lietuvos Respublikos teismuose teisės aktų nustatyta tvarka.</w:t>
      </w:r>
    </w:p>
    <w:p w14:paraId="44282914" w14:textId="77777777" w:rsidR="00CD0582" w:rsidRDefault="00E6766A">
      <w:pPr>
        <w:pStyle w:val="Heading1"/>
      </w:pPr>
      <w:r>
        <w:t>11. BAIGIAMOSIOS NUOSTATOS</w:t>
      </w:r>
    </w:p>
    <w:p w14:paraId="53BCB3EA" w14:textId="77777777" w:rsidR="00CD0582" w:rsidRDefault="00E6766A">
      <w:r>
        <w:t>11.1. Sutartis ir jos pakeitimai viešinami Viešųjų pirkimų įstatymo nustatyta tvarka, išskyrus informaciją, kuri teisės aktų nustatyta tvarka pagrįstai laikoma konfidencialia.</w:t>
      </w:r>
    </w:p>
    <w:p w14:paraId="094EF513" w14:textId="77777777" w:rsidR="00CD0582" w:rsidRDefault="00E6766A">
      <w:r>
        <w:t>11.2. Šalys, vykdydamos Sutartį, laikosi asmens duomenų apsaugą reglamentuojančių Europos Sąjungos ir Lietuvos Respublikos teisės aktų.</w:t>
      </w:r>
    </w:p>
    <w:p w14:paraId="351C7DF2" w14:textId="77777777" w:rsidR="00CD0582" w:rsidRDefault="00E6766A">
      <w:r>
        <w:t xml:space="preserve">11.3. Visi pranešimai, prašymai, užsakymai ir kita su Sutarties vykdymu </w:t>
      </w:r>
      <w:proofErr w:type="spellStart"/>
      <w:r>
        <w:t>susijusi</w:t>
      </w:r>
      <w:proofErr w:type="spellEnd"/>
      <w:r>
        <w:t xml:space="preserve"> </w:t>
      </w:r>
      <w:proofErr w:type="spellStart"/>
      <w:r>
        <w:t>informacija</w:t>
      </w:r>
      <w:proofErr w:type="spellEnd"/>
      <w:r>
        <w:t xml:space="preserve"> </w:t>
      </w:r>
      <w:proofErr w:type="spellStart"/>
      <w:r>
        <w:t>teikiama</w:t>
      </w:r>
      <w:proofErr w:type="spellEnd"/>
      <w:r>
        <w:t xml:space="preserve"> </w:t>
      </w:r>
      <w:proofErr w:type="spellStart"/>
      <w:r>
        <w:t>raštu</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Šalių</w:t>
      </w:r>
      <w:proofErr w:type="spellEnd"/>
      <w:r>
        <w:t xml:space="preserve"> </w:t>
      </w:r>
      <w:proofErr w:type="spellStart"/>
      <w:r>
        <w:t>elektroninio</w:t>
      </w:r>
      <w:proofErr w:type="spellEnd"/>
      <w:r>
        <w:t xml:space="preserve"> </w:t>
      </w:r>
      <w:proofErr w:type="spellStart"/>
      <w:r>
        <w:t>pašto</w:t>
      </w:r>
      <w:proofErr w:type="spellEnd"/>
      <w:r>
        <w:t xml:space="preserve"> </w:t>
      </w:r>
      <w:proofErr w:type="spellStart"/>
      <w:r>
        <w:t>adresais</w:t>
      </w:r>
      <w:proofErr w:type="spellEnd"/>
      <w:r>
        <w:t xml:space="preserve"> </w:t>
      </w:r>
      <w:proofErr w:type="spellStart"/>
      <w:r>
        <w:t>ar</w:t>
      </w:r>
      <w:proofErr w:type="spellEnd"/>
      <w:r>
        <w:t xml:space="preserve"> </w:t>
      </w:r>
      <w:proofErr w:type="spellStart"/>
      <w:r>
        <w:t>kitomis</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leidžiamomis</w:t>
      </w:r>
      <w:proofErr w:type="spellEnd"/>
      <w:r>
        <w:t xml:space="preserve"> </w:t>
      </w:r>
      <w:proofErr w:type="spellStart"/>
      <w:r>
        <w:t>priemonėmis</w:t>
      </w:r>
      <w:proofErr w:type="spellEnd"/>
      <w:r>
        <w:t>.</w:t>
      </w:r>
    </w:p>
    <w:p w14:paraId="21186E8E" w14:textId="77777777" w:rsidR="00BD041D" w:rsidRDefault="00BD041D">
      <w:r>
        <w:t>11.4.</w:t>
      </w:r>
      <w:r w:rsidRPr="00BD041D">
        <w:t xml:space="preserve"> </w:t>
      </w:r>
      <w:proofErr w:type="spellStart"/>
      <w:r w:rsidRPr="00BD041D">
        <w:t>Pirkimas</w:t>
      </w:r>
      <w:proofErr w:type="spellEnd"/>
      <w:r w:rsidRPr="00BD041D">
        <w:t xml:space="preserve"> </w:t>
      </w:r>
      <w:proofErr w:type="spellStart"/>
      <w:r w:rsidRPr="00BD041D">
        <w:t>atitinka</w:t>
      </w:r>
      <w:proofErr w:type="spellEnd"/>
      <w:r w:rsidRPr="00BD041D">
        <w:t xml:space="preserve"> </w:t>
      </w:r>
      <w:proofErr w:type="spellStart"/>
      <w:r w:rsidRPr="00BD041D">
        <w:t>Aplinkos</w:t>
      </w:r>
      <w:proofErr w:type="spellEnd"/>
      <w:r w:rsidRPr="00BD041D">
        <w:t xml:space="preserve"> </w:t>
      </w:r>
      <w:proofErr w:type="spellStart"/>
      <w:r w:rsidRPr="00BD041D">
        <w:t>apsaugos</w:t>
      </w:r>
      <w:proofErr w:type="spellEnd"/>
      <w:r w:rsidRPr="00BD041D">
        <w:t xml:space="preserve"> </w:t>
      </w:r>
      <w:proofErr w:type="spellStart"/>
      <w:r w:rsidRPr="00BD041D">
        <w:t>kriterijų</w:t>
      </w:r>
      <w:proofErr w:type="spellEnd"/>
      <w:r w:rsidRPr="00BD041D">
        <w:t xml:space="preserve"> </w:t>
      </w:r>
      <w:proofErr w:type="spellStart"/>
      <w:r w:rsidRPr="00BD041D">
        <w:t>taikymo</w:t>
      </w:r>
      <w:proofErr w:type="spellEnd"/>
      <w:r w:rsidRPr="00BD041D">
        <w:t xml:space="preserve">, </w:t>
      </w:r>
      <w:proofErr w:type="spellStart"/>
      <w:r w:rsidRPr="00BD041D">
        <w:t>vykdant</w:t>
      </w:r>
      <w:proofErr w:type="spellEnd"/>
      <w:r w:rsidRPr="00BD041D">
        <w:t xml:space="preserve"> </w:t>
      </w:r>
      <w:proofErr w:type="spellStart"/>
      <w:r w:rsidRPr="00BD041D">
        <w:t>žaliuosius</w:t>
      </w:r>
      <w:proofErr w:type="spellEnd"/>
      <w:r w:rsidRPr="00BD041D">
        <w:t xml:space="preserve"> </w:t>
      </w:r>
      <w:proofErr w:type="spellStart"/>
      <w:r w:rsidRPr="00BD041D">
        <w:t>pirkimus</w:t>
      </w:r>
      <w:proofErr w:type="spellEnd"/>
      <w:r w:rsidRPr="00BD041D">
        <w:t xml:space="preserve">, </w:t>
      </w:r>
      <w:proofErr w:type="spellStart"/>
      <w:r w:rsidRPr="00BD041D">
        <w:t>tvarkos</w:t>
      </w:r>
      <w:proofErr w:type="spellEnd"/>
      <w:r w:rsidRPr="00BD041D">
        <w:t xml:space="preserve"> </w:t>
      </w:r>
      <w:proofErr w:type="spellStart"/>
      <w:r w:rsidRPr="00BD041D">
        <w:t>aprašo</w:t>
      </w:r>
      <w:proofErr w:type="spellEnd"/>
      <w:r w:rsidRPr="00BD041D">
        <w:t xml:space="preserve"> 4.4.3 </w:t>
      </w:r>
      <w:proofErr w:type="spellStart"/>
      <w:r w:rsidRPr="00BD041D">
        <w:t>papunktyje</w:t>
      </w:r>
      <w:proofErr w:type="spellEnd"/>
      <w:r w:rsidRPr="00BD041D">
        <w:t xml:space="preserve"> </w:t>
      </w:r>
      <w:proofErr w:type="spellStart"/>
      <w:r w:rsidRPr="00BD041D">
        <w:t>nustatytą</w:t>
      </w:r>
      <w:proofErr w:type="spellEnd"/>
      <w:r w:rsidRPr="00BD041D">
        <w:t xml:space="preserve"> </w:t>
      </w:r>
      <w:proofErr w:type="spellStart"/>
      <w:r w:rsidRPr="00BD041D">
        <w:t>atvejį</w:t>
      </w:r>
      <w:proofErr w:type="spellEnd"/>
      <w:r w:rsidRPr="00BD041D">
        <w:t xml:space="preserve"> – </w:t>
      </w:r>
      <w:proofErr w:type="spellStart"/>
      <w:r w:rsidRPr="00BD041D">
        <w:t>perkamos</w:t>
      </w:r>
      <w:proofErr w:type="spellEnd"/>
      <w:r w:rsidRPr="00BD041D">
        <w:t xml:space="preserve"> </w:t>
      </w:r>
      <w:proofErr w:type="spellStart"/>
      <w:r w:rsidRPr="00BD041D">
        <w:t>draudimo</w:t>
      </w:r>
      <w:proofErr w:type="spellEnd"/>
      <w:r w:rsidRPr="00BD041D">
        <w:t xml:space="preserve"> paslaugos, </w:t>
      </w:r>
      <w:proofErr w:type="spellStart"/>
      <w:r w:rsidRPr="00BD041D">
        <w:t>nesusijusios</w:t>
      </w:r>
      <w:proofErr w:type="spellEnd"/>
      <w:r w:rsidRPr="00BD041D">
        <w:t xml:space="preserve"> </w:t>
      </w:r>
      <w:proofErr w:type="spellStart"/>
      <w:r w:rsidRPr="00BD041D">
        <w:t>su</w:t>
      </w:r>
      <w:proofErr w:type="spellEnd"/>
      <w:r w:rsidRPr="00BD041D">
        <w:t xml:space="preserve"> </w:t>
      </w:r>
      <w:proofErr w:type="spellStart"/>
      <w:r w:rsidRPr="00BD041D">
        <w:t>materialaus</w:t>
      </w:r>
      <w:proofErr w:type="spellEnd"/>
      <w:r w:rsidRPr="00BD041D">
        <w:t xml:space="preserve"> </w:t>
      </w:r>
      <w:proofErr w:type="spellStart"/>
      <w:r w:rsidRPr="00BD041D">
        <w:t>objekto</w:t>
      </w:r>
      <w:proofErr w:type="spellEnd"/>
      <w:r w:rsidRPr="00BD041D">
        <w:t xml:space="preserve"> </w:t>
      </w:r>
      <w:proofErr w:type="spellStart"/>
      <w:r w:rsidRPr="00BD041D">
        <w:t>sukūrimu</w:t>
      </w:r>
      <w:proofErr w:type="spellEnd"/>
      <w:r w:rsidRPr="00BD041D">
        <w:t xml:space="preserve">, </w:t>
      </w:r>
      <w:proofErr w:type="spellStart"/>
      <w:r w:rsidRPr="00BD041D">
        <w:t>kurių</w:t>
      </w:r>
      <w:proofErr w:type="spellEnd"/>
      <w:r w:rsidRPr="00BD041D">
        <w:t xml:space="preserve"> </w:t>
      </w:r>
      <w:proofErr w:type="spellStart"/>
      <w:r w:rsidRPr="00BD041D">
        <w:t>teikimo</w:t>
      </w:r>
      <w:proofErr w:type="spellEnd"/>
      <w:r w:rsidRPr="00BD041D">
        <w:t xml:space="preserve"> </w:t>
      </w:r>
      <w:proofErr w:type="spellStart"/>
      <w:r w:rsidRPr="00BD041D">
        <w:t>metu</w:t>
      </w:r>
      <w:proofErr w:type="spellEnd"/>
      <w:r w:rsidRPr="00BD041D">
        <w:t xml:space="preserve"> </w:t>
      </w:r>
      <w:proofErr w:type="spellStart"/>
      <w:r w:rsidRPr="00BD041D">
        <w:t>nenumatomas</w:t>
      </w:r>
      <w:proofErr w:type="spellEnd"/>
      <w:r w:rsidRPr="00BD041D">
        <w:t xml:space="preserve"> </w:t>
      </w:r>
      <w:proofErr w:type="spellStart"/>
      <w:r w:rsidRPr="00BD041D">
        <w:t>reikšmingas</w:t>
      </w:r>
      <w:proofErr w:type="spellEnd"/>
      <w:r w:rsidRPr="00BD041D">
        <w:t xml:space="preserve"> </w:t>
      </w:r>
      <w:proofErr w:type="spellStart"/>
      <w:r w:rsidRPr="00BD041D">
        <w:t>neigiamas</w:t>
      </w:r>
      <w:proofErr w:type="spellEnd"/>
      <w:r w:rsidRPr="00BD041D">
        <w:t xml:space="preserve"> </w:t>
      </w:r>
      <w:proofErr w:type="spellStart"/>
      <w:r w:rsidRPr="00BD041D">
        <w:t>poveikis</w:t>
      </w:r>
      <w:proofErr w:type="spellEnd"/>
      <w:r w:rsidRPr="00BD041D">
        <w:t xml:space="preserve"> </w:t>
      </w:r>
      <w:proofErr w:type="spellStart"/>
      <w:r w:rsidRPr="00BD041D">
        <w:t>aplinkai</w:t>
      </w:r>
      <w:proofErr w:type="spellEnd"/>
      <w:r w:rsidRPr="00BD041D">
        <w:t xml:space="preserve">, </w:t>
      </w:r>
      <w:proofErr w:type="spellStart"/>
      <w:r w:rsidRPr="00BD041D">
        <w:t>nesukuriamas</w:t>
      </w:r>
      <w:proofErr w:type="spellEnd"/>
      <w:r w:rsidRPr="00BD041D">
        <w:t xml:space="preserve"> </w:t>
      </w:r>
      <w:proofErr w:type="spellStart"/>
      <w:r w:rsidRPr="00BD041D">
        <w:t>taršos</w:t>
      </w:r>
      <w:proofErr w:type="spellEnd"/>
      <w:r w:rsidRPr="00BD041D">
        <w:t xml:space="preserve"> </w:t>
      </w:r>
      <w:proofErr w:type="spellStart"/>
      <w:r w:rsidRPr="00BD041D">
        <w:t>šaltinis</w:t>
      </w:r>
      <w:proofErr w:type="spellEnd"/>
      <w:r w:rsidRPr="00BD041D">
        <w:t xml:space="preserve"> ir </w:t>
      </w:r>
      <w:proofErr w:type="spellStart"/>
      <w:r w:rsidRPr="00BD041D">
        <w:t>negeneruojamos</w:t>
      </w:r>
      <w:proofErr w:type="spellEnd"/>
      <w:r w:rsidRPr="00BD041D">
        <w:t xml:space="preserve"> </w:t>
      </w:r>
      <w:proofErr w:type="spellStart"/>
      <w:r w:rsidRPr="00BD041D">
        <w:t>atliekos</w:t>
      </w:r>
      <w:proofErr w:type="spellEnd"/>
    </w:p>
    <w:p w14:paraId="4155F58F" w14:textId="77777777" w:rsidR="00BD041D" w:rsidRDefault="00BD041D">
      <w:r>
        <w:t xml:space="preserve">11.5. </w:t>
      </w:r>
      <w:proofErr w:type="spellStart"/>
      <w:r>
        <w:t>Atsakingas</w:t>
      </w:r>
      <w:proofErr w:type="spellEnd"/>
      <w:r>
        <w:t xml:space="preserve"> </w:t>
      </w:r>
      <w:proofErr w:type="spellStart"/>
      <w:r>
        <w:t>už</w:t>
      </w:r>
      <w:proofErr w:type="spellEnd"/>
      <w:r>
        <w:t xml:space="preserve"> </w:t>
      </w:r>
      <w:proofErr w:type="spellStart"/>
      <w:r w:rsidR="00D873B0">
        <w:t>S</w:t>
      </w:r>
      <w:r>
        <w:t>utart</w:t>
      </w:r>
      <w:r w:rsidR="00D873B0">
        <w:t>es</w:t>
      </w:r>
      <w:proofErr w:type="spellEnd"/>
      <w:r w:rsidR="00D873B0">
        <w:t xml:space="preserve"> </w:t>
      </w:r>
      <w:proofErr w:type="spellStart"/>
      <w:r w:rsidR="00D873B0">
        <w:t>vykdymą</w:t>
      </w:r>
      <w:proofErr w:type="spellEnd"/>
      <w:r>
        <w:t xml:space="preserve"> iš </w:t>
      </w:r>
      <w:proofErr w:type="spellStart"/>
      <w:r>
        <w:t>užsakovo</w:t>
      </w:r>
      <w:proofErr w:type="spellEnd"/>
      <w:r>
        <w:t xml:space="preserve"> </w:t>
      </w:r>
      <w:proofErr w:type="spellStart"/>
      <w:r>
        <w:t>pusės</w:t>
      </w:r>
      <w:proofErr w:type="spellEnd"/>
      <w:r>
        <w:t xml:space="preserve"> </w:t>
      </w:r>
      <w:r w:rsidRPr="00BD041D">
        <w:t xml:space="preserve">Giedrė </w:t>
      </w:r>
      <w:proofErr w:type="spellStart"/>
      <w:r w:rsidRPr="00BD041D">
        <w:t>Gertaitė</w:t>
      </w:r>
      <w:proofErr w:type="spellEnd"/>
      <w:r w:rsidRPr="00BD041D">
        <w:t xml:space="preserve"> – </w:t>
      </w:r>
      <w:proofErr w:type="spellStart"/>
      <w:r w:rsidRPr="00BD041D">
        <w:t>Katkuvienė</w:t>
      </w:r>
      <w:proofErr w:type="spellEnd"/>
      <w:r w:rsidRPr="00BD041D">
        <w:t xml:space="preserve"> </w:t>
      </w:r>
      <w:proofErr w:type="spellStart"/>
      <w:r w:rsidRPr="00BD041D">
        <w:t>direktoriaus</w:t>
      </w:r>
      <w:proofErr w:type="spellEnd"/>
      <w:r w:rsidRPr="00BD041D">
        <w:t xml:space="preserve"> </w:t>
      </w:r>
      <w:proofErr w:type="spellStart"/>
      <w:r w:rsidRPr="00BD041D">
        <w:t>pavaduotoja</w:t>
      </w:r>
      <w:proofErr w:type="spellEnd"/>
      <w:r w:rsidRPr="00BD041D">
        <w:t xml:space="preserve"> </w:t>
      </w:r>
      <w:proofErr w:type="spellStart"/>
      <w:r w:rsidRPr="00BD041D">
        <w:t>infrastruktūrai</w:t>
      </w:r>
      <w:proofErr w:type="spellEnd"/>
      <w:r w:rsidRPr="00BD041D">
        <w:t xml:space="preserve">, tel. +370622 63045; </w:t>
      </w:r>
      <w:proofErr w:type="spellStart"/>
      <w:r w:rsidRPr="00BD041D">
        <w:t>e.p.</w:t>
      </w:r>
      <w:proofErr w:type="spellEnd"/>
      <w:r w:rsidRPr="00BD041D">
        <w:t xml:space="preserve">: </w:t>
      </w:r>
      <w:hyperlink r:id="rId8" w:history="1">
        <w:r w:rsidRPr="00195429">
          <w:rPr>
            <w:rStyle w:val="Hyperlink"/>
          </w:rPr>
          <w:t>giedre.katkuviene@klaipedosgpmc.lt</w:t>
        </w:r>
      </w:hyperlink>
      <w:r>
        <w:t>.</w:t>
      </w:r>
    </w:p>
    <w:p w14:paraId="19BA3CBA" w14:textId="77777777" w:rsidR="00CD0582" w:rsidRDefault="00E6766A">
      <w:r>
        <w:t>11.</w:t>
      </w:r>
      <w:r w:rsidR="00BD041D">
        <w:t>6</w:t>
      </w:r>
      <w:r>
        <w:t>. Pasikeitus Šalies rekvizitams, atsakingiems asmenims ar kontaktiniams duomenims, Šalis apie tai informuoja kitą Šalį ne vėliau kaip per 3 (tris) darbo dienas. Toks informacinio pobūdžio pasikeitimas nelaikomas Sutarties pakeitimu.</w:t>
      </w:r>
    </w:p>
    <w:p w14:paraId="18B873E1" w14:textId="77777777" w:rsidR="00CD0582" w:rsidRDefault="00E6766A">
      <w:r>
        <w:lastRenderedPageBreak/>
        <w:t>11.</w:t>
      </w:r>
      <w:r w:rsidR="00BD041D">
        <w:t>7</w:t>
      </w:r>
      <w:r>
        <w:t xml:space="preserve">. Jeigu kuri </w:t>
      </w:r>
      <w:proofErr w:type="spellStart"/>
      <w:r>
        <w:t>nors</w:t>
      </w:r>
      <w:proofErr w:type="spellEnd"/>
      <w:r>
        <w:t xml:space="preserve"> </w:t>
      </w:r>
      <w:proofErr w:type="spellStart"/>
      <w:r>
        <w:t>Sutarties</w:t>
      </w:r>
      <w:proofErr w:type="spellEnd"/>
      <w:r>
        <w:t xml:space="preserve"> </w:t>
      </w:r>
      <w:proofErr w:type="spellStart"/>
      <w:r>
        <w:t>nuostata</w:t>
      </w:r>
      <w:proofErr w:type="spellEnd"/>
      <w:r>
        <w:t xml:space="preserve"> </w:t>
      </w:r>
      <w:proofErr w:type="spellStart"/>
      <w:r>
        <w:t>tampa</w:t>
      </w:r>
      <w:proofErr w:type="spellEnd"/>
      <w:r>
        <w:t xml:space="preserve"> </w:t>
      </w:r>
      <w:proofErr w:type="spellStart"/>
      <w:r>
        <w:t>negaliojanti</w:t>
      </w:r>
      <w:proofErr w:type="spellEnd"/>
      <w:r>
        <w:t xml:space="preserve"> </w:t>
      </w:r>
      <w:proofErr w:type="spellStart"/>
      <w:r>
        <w:t>ar</w:t>
      </w:r>
      <w:proofErr w:type="spellEnd"/>
      <w:r>
        <w:t xml:space="preserve"> </w:t>
      </w:r>
      <w:proofErr w:type="spellStart"/>
      <w:r>
        <w:t>neįgyvendinama</w:t>
      </w:r>
      <w:proofErr w:type="spellEnd"/>
      <w:r>
        <w:t xml:space="preserve">, tai </w:t>
      </w:r>
      <w:proofErr w:type="spellStart"/>
      <w:r>
        <w:t>nedaro</w:t>
      </w:r>
      <w:proofErr w:type="spellEnd"/>
      <w:r>
        <w:t xml:space="preserve"> </w:t>
      </w:r>
      <w:proofErr w:type="spellStart"/>
      <w:r>
        <w:t>negaliojančių</w:t>
      </w:r>
      <w:proofErr w:type="spellEnd"/>
      <w:r>
        <w:t xml:space="preserve"> </w:t>
      </w:r>
      <w:proofErr w:type="spellStart"/>
      <w:r>
        <w:t>kitų</w:t>
      </w:r>
      <w:proofErr w:type="spellEnd"/>
      <w:r>
        <w:t xml:space="preserve"> </w:t>
      </w:r>
      <w:proofErr w:type="spellStart"/>
      <w:r>
        <w:t>Sutarties</w:t>
      </w:r>
      <w:proofErr w:type="spellEnd"/>
      <w:r>
        <w:t xml:space="preserve"> </w:t>
      </w:r>
      <w:proofErr w:type="spellStart"/>
      <w:r>
        <w:t>nuostatų</w:t>
      </w:r>
      <w:proofErr w:type="spellEnd"/>
      <w:r>
        <w:t xml:space="preserve">, </w:t>
      </w:r>
      <w:proofErr w:type="spellStart"/>
      <w:r>
        <w:t>jeigu</w:t>
      </w:r>
      <w:proofErr w:type="spellEnd"/>
      <w:r>
        <w:t xml:space="preserve"> be </w:t>
      </w:r>
      <w:proofErr w:type="spellStart"/>
      <w:r>
        <w:t>negaliojančios</w:t>
      </w:r>
      <w:proofErr w:type="spellEnd"/>
      <w:r>
        <w:t xml:space="preserve"> </w:t>
      </w:r>
      <w:proofErr w:type="spellStart"/>
      <w:r>
        <w:t>nuostatos</w:t>
      </w:r>
      <w:proofErr w:type="spellEnd"/>
      <w:r>
        <w:t xml:space="preserve"> Sutartis </w:t>
      </w:r>
      <w:proofErr w:type="spellStart"/>
      <w:r>
        <w:t>gali</w:t>
      </w:r>
      <w:proofErr w:type="spellEnd"/>
      <w:r>
        <w:t xml:space="preserve"> </w:t>
      </w:r>
      <w:proofErr w:type="spellStart"/>
      <w:r>
        <w:t>būti</w:t>
      </w:r>
      <w:proofErr w:type="spellEnd"/>
      <w:r>
        <w:t xml:space="preserve"> </w:t>
      </w:r>
      <w:proofErr w:type="spellStart"/>
      <w:r>
        <w:t>vykdoma</w:t>
      </w:r>
      <w:proofErr w:type="spellEnd"/>
      <w:r>
        <w:t>.</w:t>
      </w:r>
    </w:p>
    <w:p w14:paraId="77423D13" w14:textId="77777777" w:rsidR="00216488" w:rsidRDefault="00216488">
      <w:r>
        <w:t>11</w:t>
      </w:r>
      <w:r w:rsidR="00BD041D">
        <w:t>.8</w:t>
      </w:r>
      <w:r w:rsidRPr="00216488">
        <w:t>.</w:t>
      </w:r>
      <w:r>
        <w:t xml:space="preserve"> </w:t>
      </w:r>
      <w:proofErr w:type="spellStart"/>
      <w:r w:rsidRPr="00216488">
        <w:t>Ši</w:t>
      </w:r>
      <w:proofErr w:type="spellEnd"/>
      <w:r w:rsidRPr="00216488">
        <w:t xml:space="preserve"> Sutartis </w:t>
      </w:r>
      <w:proofErr w:type="spellStart"/>
      <w:r w:rsidRPr="00216488">
        <w:t>sudaryta</w:t>
      </w:r>
      <w:proofErr w:type="spellEnd"/>
      <w:r w:rsidRPr="00216488">
        <w:t xml:space="preserve"> </w:t>
      </w:r>
      <w:proofErr w:type="spellStart"/>
      <w:r w:rsidRPr="00216488">
        <w:t>lietuvių</w:t>
      </w:r>
      <w:proofErr w:type="spellEnd"/>
      <w:r w:rsidRPr="00216488">
        <w:t xml:space="preserve"> </w:t>
      </w:r>
      <w:proofErr w:type="spellStart"/>
      <w:r w:rsidRPr="00216488">
        <w:t>kalb</w:t>
      </w:r>
      <w:r w:rsidR="0029134C">
        <w:t>a</w:t>
      </w:r>
      <w:proofErr w:type="spellEnd"/>
      <w:r w:rsidRPr="00216488">
        <w:t>, 2 (</w:t>
      </w:r>
      <w:proofErr w:type="spellStart"/>
      <w:r w:rsidRPr="00216488">
        <w:t>dviem</w:t>
      </w:r>
      <w:proofErr w:type="spellEnd"/>
      <w:r w:rsidRPr="00216488">
        <w:t xml:space="preserve">) </w:t>
      </w:r>
      <w:proofErr w:type="spellStart"/>
      <w:r w:rsidRPr="00216488">
        <w:t>egzemplioriais</w:t>
      </w:r>
      <w:proofErr w:type="spellEnd"/>
      <w:r w:rsidRPr="00216488">
        <w:t xml:space="preserve">, </w:t>
      </w:r>
      <w:proofErr w:type="spellStart"/>
      <w:r w:rsidRPr="00216488">
        <w:t>turinčiais</w:t>
      </w:r>
      <w:proofErr w:type="spellEnd"/>
      <w:r w:rsidRPr="00216488">
        <w:t xml:space="preserve"> </w:t>
      </w:r>
      <w:proofErr w:type="spellStart"/>
      <w:r w:rsidRPr="00216488">
        <w:t>vienodą</w:t>
      </w:r>
      <w:proofErr w:type="spellEnd"/>
      <w:r w:rsidRPr="00216488">
        <w:t xml:space="preserve"> </w:t>
      </w:r>
      <w:proofErr w:type="spellStart"/>
      <w:r w:rsidRPr="00216488">
        <w:t>teisinę</w:t>
      </w:r>
      <w:proofErr w:type="spellEnd"/>
      <w:r w:rsidRPr="00216488">
        <w:t xml:space="preserve"> </w:t>
      </w:r>
      <w:proofErr w:type="spellStart"/>
      <w:r w:rsidRPr="00216488">
        <w:t>galią</w:t>
      </w:r>
      <w:proofErr w:type="spellEnd"/>
      <w:r w:rsidRPr="00216488">
        <w:t xml:space="preserve"> – po </w:t>
      </w:r>
      <w:proofErr w:type="spellStart"/>
      <w:r w:rsidRPr="00216488">
        <w:t>vieną</w:t>
      </w:r>
      <w:proofErr w:type="spellEnd"/>
      <w:r w:rsidRPr="00216488">
        <w:t xml:space="preserve"> </w:t>
      </w:r>
      <w:proofErr w:type="spellStart"/>
      <w:r w:rsidRPr="00216488">
        <w:t>kiekvienai</w:t>
      </w:r>
      <w:proofErr w:type="spellEnd"/>
      <w:r w:rsidRPr="00216488">
        <w:t xml:space="preserve"> </w:t>
      </w:r>
      <w:proofErr w:type="spellStart"/>
      <w:r w:rsidRPr="00216488">
        <w:t>Šaliai</w:t>
      </w:r>
      <w:proofErr w:type="spellEnd"/>
      <w:r w:rsidRPr="00216488">
        <w:t xml:space="preserve">. </w:t>
      </w:r>
      <w:proofErr w:type="spellStart"/>
      <w:r w:rsidRPr="00216488">
        <w:t>Jeigu</w:t>
      </w:r>
      <w:proofErr w:type="spellEnd"/>
      <w:r w:rsidRPr="00216488">
        <w:t xml:space="preserve"> </w:t>
      </w:r>
      <w:proofErr w:type="spellStart"/>
      <w:r w:rsidRPr="00216488">
        <w:t>sutartis</w:t>
      </w:r>
      <w:proofErr w:type="spellEnd"/>
      <w:r w:rsidRPr="00216488">
        <w:t xml:space="preserve"> </w:t>
      </w:r>
      <w:proofErr w:type="spellStart"/>
      <w:r w:rsidRPr="00216488">
        <w:t>pasirašoma</w:t>
      </w:r>
      <w:proofErr w:type="spellEnd"/>
      <w:r w:rsidRPr="00216488">
        <w:t xml:space="preserve"> </w:t>
      </w:r>
      <w:proofErr w:type="spellStart"/>
      <w:r w:rsidRPr="00216488">
        <w:t>saugiu</w:t>
      </w:r>
      <w:proofErr w:type="spellEnd"/>
      <w:r w:rsidRPr="00216488">
        <w:t xml:space="preserve"> </w:t>
      </w:r>
      <w:proofErr w:type="spellStart"/>
      <w:r w:rsidRPr="00216488">
        <w:t>kvalifikuotu</w:t>
      </w:r>
      <w:proofErr w:type="spellEnd"/>
      <w:r w:rsidRPr="00216488">
        <w:t xml:space="preserve"> </w:t>
      </w:r>
      <w:proofErr w:type="spellStart"/>
      <w:r w:rsidRPr="00216488">
        <w:t>elektroniniu</w:t>
      </w:r>
      <w:proofErr w:type="spellEnd"/>
      <w:r w:rsidRPr="00216488">
        <w:t xml:space="preserve"> </w:t>
      </w:r>
      <w:proofErr w:type="spellStart"/>
      <w:r w:rsidRPr="00216488">
        <w:t>parašu</w:t>
      </w:r>
      <w:proofErr w:type="spellEnd"/>
      <w:r w:rsidRPr="00216488">
        <w:t xml:space="preserve">, </w:t>
      </w:r>
      <w:proofErr w:type="spellStart"/>
      <w:r w:rsidRPr="00216488">
        <w:t>sudaromas</w:t>
      </w:r>
      <w:proofErr w:type="spellEnd"/>
      <w:r w:rsidRPr="00216488">
        <w:t xml:space="preserve"> 1(</w:t>
      </w:r>
      <w:proofErr w:type="spellStart"/>
      <w:r w:rsidRPr="00216488">
        <w:t>vienas</w:t>
      </w:r>
      <w:proofErr w:type="spellEnd"/>
      <w:r w:rsidRPr="00216488">
        <w:t xml:space="preserve">) </w:t>
      </w:r>
      <w:proofErr w:type="spellStart"/>
      <w:r w:rsidRPr="00216488">
        <w:t>abejų</w:t>
      </w:r>
      <w:proofErr w:type="spellEnd"/>
      <w:r w:rsidRPr="00216488">
        <w:t xml:space="preserve"> </w:t>
      </w:r>
      <w:proofErr w:type="spellStart"/>
      <w:r w:rsidRPr="00216488">
        <w:t>Šalių</w:t>
      </w:r>
      <w:proofErr w:type="spellEnd"/>
      <w:r w:rsidRPr="00216488">
        <w:t xml:space="preserve"> </w:t>
      </w:r>
      <w:proofErr w:type="spellStart"/>
      <w:r w:rsidRPr="00216488">
        <w:t>pasirašomas</w:t>
      </w:r>
      <w:proofErr w:type="spellEnd"/>
      <w:r w:rsidRPr="00216488">
        <w:t xml:space="preserve"> </w:t>
      </w:r>
      <w:proofErr w:type="spellStart"/>
      <w:r w:rsidRPr="00216488">
        <w:t>egzempliorius</w:t>
      </w:r>
      <w:proofErr w:type="spellEnd"/>
      <w:r w:rsidRPr="00216488">
        <w:t>.</w:t>
      </w:r>
    </w:p>
    <w:p w14:paraId="432E06E6" w14:textId="77777777" w:rsidR="00CD0582" w:rsidRDefault="00E6766A">
      <w:r>
        <w:t>11.</w:t>
      </w:r>
      <w:r w:rsidR="00BD041D">
        <w:t>9</w:t>
      </w:r>
      <w:r>
        <w:t>. Sutarties priedai yra neatskiriama Sutarties dalis:</w:t>
      </w:r>
    </w:p>
    <w:p w14:paraId="57CB8F47" w14:textId="77777777" w:rsidR="00CD0582" w:rsidRPr="00DC5812" w:rsidRDefault="00E6766A">
      <w:pPr>
        <w:rPr>
          <w:lang w:val="pl-PL"/>
        </w:rPr>
      </w:pPr>
      <w:r w:rsidRPr="00BD041D">
        <w:rPr>
          <w:lang w:val="pl-PL"/>
        </w:rPr>
        <w:t>11.</w:t>
      </w:r>
      <w:r w:rsidR="00BD041D">
        <w:rPr>
          <w:lang w:val="pl-PL"/>
        </w:rPr>
        <w:t>9</w:t>
      </w:r>
      <w:r w:rsidRPr="00BD041D">
        <w:rPr>
          <w:lang w:val="pl-PL"/>
        </w:rPr>
        <w:t xml:space="preserve">.1. </w:t>
      </w:r>
      <w:r w:rsidRPr="00DC5812">
        <w:rPr>
          <w:lang w:val="pl-PL"/>
        </w:rPr>
        <w:t xml:space="preserve">1 priedas – </w:t>
      </w:r>
      <w:r w:rsidR="00216488" w:rsidRPr="00DC5812">
        <w:rPr>
          <w:lang w:val="pl-PL"/>
        </w:rPr>
        <w:t xml:space="preserve">I pirkimo dalies </w:t>
      </w:r>
      <w:bookmarkStart w:id="1" w:name="_Hlk238566321"/>
      <w:r w:rsidR="00216488" w:rsidRPr="00DC5812">
        <w:rPr>
          <w:lang w:val="pl-PL"/>
        </w:rPr>
        <w:t>TPVCA</w:t>
      </w:r>
      <w:bookmarkEnd w:id="1"/>
      <w:r w:rsidR="00216488" w:rsidRPr="00DC5812">
        <w:rPr>
          <w:lang w:val="pl-PL"/>
        </w:rPr>
        <w:t xml:space="preserve"> techninė specifikacija (jei taikoma);</w:t>
      </w:r>
    </w:p>
    <w:p w14:paraId="37447BF2" w14:textId="77777777" w:rsidR="00CD0582" w:rsidRPr="00BD041D" w:rsidRDefault="00E6766A">
      <w:pPr>
        <w:rPr>
          <w:lang w:val="pl-PL"/>
        </w:rPr>
      </w:pPr>
      <w:r w:rsidRPr="00BD041D">
        <w:rPr>
          <w:lang w:val="pl-PL"/>
        </w:rPr>
        <w:t>11.</w:t>
      </w:r>
      <w:r w:rsidR="00BD041D">
        <w:rPr>
          <w:lang w:val="pl-PL"/>
        </w:rPr>
        <w:t>9</w:t>
      </w:r>
      <w:r w:rsidRPr="00BD041D">
        <w:rPr>
          <w:lang w:val="pl-PL"/>
        </w:rPr>
        <w:t xml:space="preserve">.2. 2 priedas – </w:t>
      </w:r>
      <w:r w:rsidR="00216488" w:rsidRPr="00BD041D">
        <w:rPr>
          <w:lang w:val="pl-PL"/>
        </w:rPr>
        <w:t xml:space="preserve">Transporto priemonių sąrašas prie </w:t>
      </w:r>
      <w:r w:rsidRPr="00BD041D">
        <w:rPr>
          <w:lang w:val="pl-PL"/>
        </w:rPr>
        <w:t>I pirkimo dalies TPVCA techninė</w:t>
      </w:r>
      <w:r w:rsidR="0029134C">
        <w:rPr>
          <w:lang w:val="pl-PL"/>
        </w:rPr>
        <w:t>s</w:t>
      </w:r>
      <w:r w:rsidRPr="00BD041D">
        <w:rPr>
          <w:lang w:val="pl-PL"/>
        </w:rPr>
        <w:t xml:space="preserve"> specifikacij</w:t>
      </w:r>
      <w:r w:rsidR="00216488" w:rsidRPr="00BD041D">
        <w:rPr>
          <w:lang w:val="pl-PL"/>
        </w:rPr>
        <w:t>os</w:t>
      </w:r>
      <w:r w:rsidRPr="00BD041D">
        <w:rPr>
          <w:lang w:val="pl-PL"/>
        </w:rPr>
        <w:t xml:space="preserve"> (jei taikoma);</w:t>
      </w:r>
    </w:p>
    <w:p w14:paraId="5953D4FE" w14:textId="77777777" w:rsidR="00CD0582" w:rsidRDefault="00E6766A">
      <w:pPr>
        <w:rPr>
          <w:lang w:val="pl-PL"/>
        </w:rPr>
      </w:pPr>
      <w:r w:rsidRPr="00BB213F">
        <w:rPr>
          <w:lang w:val="pl-PL"/>
        </w:rPr>
        <w:t>11.</w:t>
      </w:r>
      <w:r w:rsidR="00BD041D">
        <w:rPr>
          <w:lang w:val="pl-PL"/>
        </w:rPr>
        <w:t>9</w:t>
      </w:r>
      <w:r w:rsidRPr="00BB213F">
        <w:rPr>
          <w:lang w:val="pl-PL"/>
        </w:rPr>
        <w:t>.3. 3 priedas – II pirkimo dalies KASKO techninė specifikacija (jei taikoma);</w:t>
      </w:r>
    </w:p>
    <w:p w14:paraId="001F0B90" w14:textId="77777777" w:rsidR="00216488" w:rsidRPr="00BB213F" w:rsidRDefault="00216488">
      <w:pPr>
        <w:rPr>
          <w:lang w:val="pl-PL"/>
        </w:rPr>
      </w:pPr>
      <w:r>
        <w:rPr>
          <w:lang w:val="pl-PL"/>
        </w:rPr>
        <w:t>11.</w:t>
      </w:r>
      <w:r w:rsidR="00BD041D">
        <w:rPr>
          <w:lang w:val="pl-PL"/>
        </w:rPr>
        <w:t>9</w:t>
      </w:r>
      <w:r>
        <w:rPr>
          <w:lang w:val="pl-PL"/>
        </w:rPr>
        <w:t>.4.</w:t>
      </w:r>
      <w:r w:rsidRPr="00216488">
        <w:rPr>
          <w:lang w:val="pl-PL"/>
        </w:rPr>
        <w:t xml:space="preserve"> </w:t>
      </w:r>
      <w:r>
        <w:rPr>
          <w:lang w:val="pl-PL"/>
        </w:rPr>
        <w:t>4</w:t>
      </w:r>
      <w:r w:rsidRPr="00216488">
        <w:rPr>
          <w:lang w:val="pl-PL"/>
        </w:rPr>
        <w:t xml:space="preserve"> priedas – Transporto priemonių sąrašas prie </w:t>
      </w:r>
      <w:r w:rsidR="00BD041D">
        <w:rPr>
          <w:lang w:val="pl-PL"/>
        </w:rPr>
        <w:t>I</w:t>
      </w:r>
      <w:r w:rsidRPr="00216488">
        <w:rPr>
          <w:lang w:val="pl-PL"/>
        </w:rPr>
        <w:t xml:space="preserve">I pirkimo dalies </w:t>
      </w:r>
      <w:r w:rsidR="00DC5812">
        <w:rPr>
          <w:lang w:val="pl-PL"/>
        </w:rPr>
        <w:t>KASKO</w:t>
      </w:r>
      <w:r w:rsidRPr="00216488">
        <w:rPr>
          <w:lang w:val="pl-PL"/>
        </w:rPr>
        <w:t xml:space="preserve"> techninė</w:t>
      </w:r>
      <w:r w:rsidR="0029134C">
        <w:rPr>
          <w:lang w:val="pl-PL"/>
        </w:rPr>
        <w:t>s</w:t>
      </w:r>
      <w:r w:rsidRPr="00216488">
        <w:rPr>
          <w:lang w:val="pl-PL"/>
        </w:rPr>
        <w:t xml:space="preserve"> specifikacijos (jei taikoma);</w:t>
      </w:r>
    </w:p>
    <w:p w14:paraId="420B4D62" w14:textId="77777777" w:rsidR="00CD0582" w:rsidRPr="00BB213F" w:rsidRDefault="00E6766A">
      <w:pPr>
        <w:rPr>
          <w:lang w:val="pl-PL"/>
        </w:rPr>
      </w:pPr>
      <w:r w:rsidRPr="00BB213F">
        <w:rPr>
          <w:lang w:val="pl-PL"/>
        </w:rPr>
        <w:t>11.</w:t>
      </w:r>
      <w:r w:rsidR="00BD041D">
        <w:rPr>
          <w:lang w:val="pl-PL"/>
        </w:rPr>
        <w:t>9</w:t>
      </w:r>
      <w:r w:rsidRPr="00BB213F">
        <w:rPr>
          <w:lang w:val="pl-PL"/>
        </w:rPr>
        <w:t>.</w:t>
      </w:r>
      <w:r w:rsidR="00216488">
        <w:rPr>
          <w:lang w:val="pl-PL"/>
        </w:rPr>
        <w:t>5</w:t>
      </w:r>
      <w:r w:rsidRPr="00BB213F">
        <w:rPr>
          <w:lang w:val="pl-PL"/>
        </w:rPr>
        <w:t xml:space="preserve">. </w:t>
      </w:r>
      <w:r w:rsidR="00216488">
        <w:rPr>
          <w:lang w:val="pl-PL"/>
        </w:rPr>
        <w:t>5</w:t>
      </w:r>
      <w:r w:rsidRPr="00BB213F">
        <w:rPr>
          <w:lang w:val="pl-PL"/>
        </w:rPr>
        <w:t xml:space="preserve"> priedas – Paslaugų teikėjo pasiūlymas;</w:t>
      </w:r>
    </w:p>
    <w:p w14:paraId="46A479AD" w14:textId="77777777" w:rsidR="00216488" w:rsidRDefault="00E6766A" w:rsidP="00216488">
      <w:pPr>
        <w:rPr>
          <w:lang w:val="pl-PL"/>
        </w:rPr>
      </w:pPr>
      <w:r w:rsidRPr="00BB213F">
        <w:rPr>
          <w:lang w:val="pl-PL"/>
        </w:rPr>
        <w:t>11.</w:t>
      </w:r>
      <w:r w:rsidR="00BD041D">
        <w:rPr>
          <w:lang w:val="pl-PL"/>
        </w:rPr>
        <w:t>9</w:t>
      </w:r>
      <w:r w:rsidRPr="00BB213F">
        <w:rPr>
          <w:lang w:val="pl-PL"/>
        </w:rPr>
        <w:t>.</w:t>
      </w:r>
      <w:r w:rsidR="00216488">
        <w:rPr>
          <w:lang w:val="pl-PL"/>
        </w:rPr>
        <w:t>6</w:t>
      </w:r>
      <w:r w:rsidRPr="00BB213F">
        <w:rPr>
          <w:lang w:val="pl-PL"/>
        </w:rPr>
        <w:t>. Paslaugų teikėjo draudimo taisyklės, taikomos pagal atitinkamą draudimo rūšį, kiek jos neprieštarauja pirkimo dokumentams ir Sutarčiai.</w:t>
      </w:r>
      <w:bookmarkStart w:id="2" w:name="_GoBack"/>
      <w:bookmarkEnd w:id="2"/>
    </w:p>
    <w:p w14:paraId="2EDCB83E" w14:textId="77777777" w:rsidR="00216488" w:rsidRDefault="00216488" w:rsidP="00216488">
      <w:pPr>
        <w:rPr>
          <w:lang w:val="pl-PL"/>
        </w:rPr>
      </w:pPr>
    </w:p>
    <w:p w14:paraId="6494E68E" w14:textId="77777777" w:rsidR="00216488" w:rsidRDefault="00216488" w:rsidP="00216488">
      <w:pPr>
        <w:rPr>
          <w:color w:val="365F91" w:themeColor="accent1" w:themeShade="BF"/>
          <w:lang w:val="pl-PL"/>
        </w:rPr>
      </w:pPr>
      <w:r w:rsidRPr="00216488">
        <w:rPr>
          <w:color w:val="365F91" w:themeColor="accent1" w:themeShade="BF"/>
          <w:lang w:val="pl-PL"/>
        </w:rPr>
        <w:t>12. ŠALIŲ PARAŠAI</w:t>
      </w:r>
    </w:p>
    <w:p w14:paraId="3F5DD317" w14:textId="77777777" w:rsidR="00216488" w:rsidRDefault="00216488" w:rsidP="00216488">
      <w:pPr>
        <w:rPr>
          <w:color w:val="365F91" w:themeColor="accent1" w:themeShade="BF"/>
          <w:lang w:val="pl-PL"/>
        </w:rPr>
      </w:pPr>
    </w:p>
    <w:tbl>
      <w:tblPr>
        <w:tblStyle w:val="TableGrid"/>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216488" w:rsidRPr="00B02194" w14:paraId="18CAF140" w14:textId="77777777" w:rsidTr="007D34FF">
        <w:tc>
          <w:tcPr>
            <w:tcW w:w="5240" w:type="dxa"/>
          </w:tcPr>
          <w:p w14:paraId="0D77FCB7" w14:textId="77777777" w:rsidR="00216488" w:rsidRPr="00B02194" w:rsidRDefault="00FA6E45" w:rsidP="007D34FF">
            <w:pPr>
              <w:autoSpaceDE w:val="0"/>
              <w:autoSpaceDN w:val="0"/>
              <w:adjustRightInd w:val="0"/>
              <w:ind w:left="567" w:right="-67" w:hanging="567"/>
              <w:rPr>
                <w:rFonts w:ascii="Times New Roman" w:hAnsi="Times New Roman"/>
                <w:b/>
                <w:szCs w:val="20"/>
                <w:lang w:val="lt-LT"/>
              </w:rPr>
            </w:pPr>
            <w:r>
              <w:rPr>
                <w:rFonts w:ascii="Times New Roman" w:hAnsi="Times New Roman"/>
                <w:b/>
                <w:szCs w:val="20"/>
                <w:lang w:val="lt-LT"/>
              </w:rPr>
              <w:t>Užsakovas</w:t>
            </w:r>
            <w:r w:rsidR="00216488" w:rsidRPr="00B02194">
              <w:rPr>
                <w:rFonts w:ascii="Times New Roman" w:hAnsi="Times New Roman"/>
                <w:b/>
                <w:szCs w:val="20"/>
                <w:lang w:val="lt-LT"/>
              </w:rPr>
              <w:t>:</w:t>
            </w:r>
          </w:p>
        </w:tc>
        <w:tc>
          <w:tcPr>
            <w:tcW w:w="4535" w:type="dxa"/>
            <w:hideMark/>
          </w:tcPr>
          <w:p w14:paraId="4F26A669" w14:textId="77777777" w:rsidR="00216488" w:rsidRPr="00B02194" w:rsidRDefault="00216488" w:rsidP="007D34FF">
            <w:pPr>
              <w:autoSpaceDE w:val="0"/>
              <w:autoSpaceDN w:val="0"/>
              <w:adjustRightInd w:val="0"/>
              <w:ind w:left="567" w:right="-67" w:hanging="567"/>
              <w:rPr>
                <w:rFonts w:ascii="Times New Roman" w:hAnsi="Times New Roman"/>
                <w:b/>
                <w:szCs w:val="20"/>
                <w:lang w:val="lt-LT"/>
              </w:rPr>
            </w:pPr>
            <w:r>
              <w:rPr>
                <w:rFonts w:ascii="Times New Roman" w:hAnsi="Times New Roman"/>
                <w:b/>
                <w:szCs w:val="20"/>
                <w:lang w:val="lt-LT"/>
              </w:rPr>
              <w:t>Paslaugų teikėjas</w:t>
            </w:r>
            <w:r w:rsidRPr="00B02194">
              <w:rPr>
                <w:rFonts w:ascii="Times New Roman" w:hAnsi="Times New Roman"/>
                <w:b/>
                <w:szCs w:val="20"/>
                <w:lang w:val="lt-LT"/>
              </w:rPr>
              <w:t>:</w:t>
            </w:r>
          </w:p>
        </w:tc>
      </w:tr>
      <w:tr w:rsidR="00216488" w:rsidRPr="00B02194" w14:paraId="54B80369" w14:textId="77777777" w:rsidTr="007D34FF">
        <w:tc>
          <w:tcPr>
            <w:tcW w:w="5240" w:type="dxa"/>
          </w:tcPr>
          <w:p w14:paraId="3C95D554" w14:textId="77777777" w:rsidR="00216488" w:rsidRPr="00B02194" w:rsidRDefault="00216488" w:rsidP="007D34FF">
            <w:pPr>
              <w:pStyle w:val="Pagrindinistekstas1"/>
              <w:ind w:firstLine="0"/>
              <w:rPr>
                <w:rFonts w:ascii="Times New Roman" w:hAnsi="Times New Roman"/>
                <w:lang w:val="lt-LT"/>
              </w:rPr>
            </w:pPr>
            <w:r w:rsidRPr="00B02194">
              <w:rPr>
                <w:rFonts w:ascii="Times New Roman" w:hAnsi="Times New Roman"/>
                <w:b/>
                <w:bCs/>
                <w:lang w:val="lt-LT"/>
              </w:rPr>
              <w:t>Klaipėdos E. Galvanausko PMC</w:t>
            </w:r>
          </w:p>
        </w:tc>
        <w:tc>
          <w:tcPr>
            <w:tcW w:w="4535" w:type="dxa"/>
          </w:tcPr>
          <w:p w14:paraId="5B25D061" w14:textId="77777777" w:rsidR="00216488" w:rsidRPr="00B02194" w:rsidRDefault="00216488" w:rsidP="007D34FF">
            <w:pPr>
              <w:pStyle w:val="Pagrindinistekstas1"/>
              <w:ind w:firstLine="0"/>
              <w:rPr>
                <w:rFonts w:ascii="Times New Roman" w:hAnsi="Times New Roman"/>
                <w:lang w:val="lt-LT"/>
              </w:rPr>
            </w:pPr>
          </w:p>
        </w:tc>
      </w:tr>
      <w:tr w:rsidR="00216488" w:rsidRPr="00B02194" w14:paraId="4C24E732" w14:textId="77777777" w:rsidTr="007D34FF">
        <w:tc>
          <w:tcPr>
            <w:tcW w:w="5240" w:type="dxa"/>
          </w:tcPr>
          <w:p w14:paraId="3267BBBF" w14:textId="77777777" w:rsidR="00216488" w:rsidRPr="00B02194" w:rsidRDefault="00216488" w:rsidP="007D34FF">
            <w:pPr>
              <w:widowControl w:val="0"/>
              <w:suppressAutoHyphens/>
              <w:jc w:val="both"/>
              <w:rPr>
                <w:rFonts w:ascii="Times New Roman" w:eastAsia="Calibri" w:hAnsi="Times New Roman"/>
                <w:szCs w:val="20"/>
                <w:lang w:val="lt-LT"/>
              </w:rPr>
            </w:pPr>
          </w:p>
        </w:tc>
        <w:tc>
          <w:tcPr>
            <w:tcW w:w="4535" w:type="dxa"/>
          </w:tcPr>
          <w:p w14:paraId="509A57BE" w14:textId="77777777" w:rsidR="00216488" w:rsidRPr="00B02194" w:rsidRDefault="00216488" w:rsidP="007D34FF">
            <w:pPr>
              <w:pStyle w:val="Pagrindinistekstas1"/>
              <w:ind w:firstLine="0"/>
              <w:rPr>
                <w:rFonts w:ascii="Times New Roman" w:hAnsi="Times New Roman"/>
                <w:lang w:val="lt-LT"/>
              </w:rPr>
            </w:pPr>
          </w:p>
        </w:tc>
      </w:tr>
      <w:tr w:rsidR="00216488" w:rsidRPr="00B02194" w14:paraId="7059A6DE" w14:textId="77777777" w:rsidTr="007D34FF">
        <w:tc>
          <w:tcPr>
            <w:tcW w:w="5240" w:type="dxa"/>
          </w:tcPr>
          <w:p w14:paraId="3EC63478" w14:textId="77777777" w:rsidR="00216488" w:rsidRPr="00B02194" w:rsidRDefault="00216488" w:rsidP="007D34FF">
            <w:pPr>
              <w:widowControl w:val="0"/>
              <w:suppressAutoHyphens/>
              <w:jc w:val="both"/>
              <w:rPr>
                <w:rFonts w:ascii="Times New Roman" w:eastAsia="Calibri" w:hAnsi="Times New Roman"/>
                <w:szCs w:val="20"/>
                <w:lang w:val="lt-LT"/>
              </w:rPr>
            </w:pPr>
            <w:r w:rsidRPr="00B02194">
              <w:rPr>
                <w:rFonts w:ascii="Times New Roman" w:eastAsia="Calibri" w:hAnsi="Times New Roman"/>
                <w:szCs w:val="20"/>
                <w:lang w:val="lt-LT"/>
              </w:rPr>
              <w:t>Direktorė Dalia Martišauskienė</w:t>
            </w:r>
          </w:p>
        </w:tc>
        <w:tc>
          <w:tcPr>
            <w:tcW w:w="4535" w:type="dxa"/>
          </w:tcPr>
          <w:p w14:paraId="54D7A820" w14:textId="77777777" w:rsidR="00216488" w:rsidRPr="00B02194" w:rsidRDefault="00216488" w:rsidP="007D34FF">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3A638B49" w14:textId="77777777" w:rsidR="00216488" w:rsidRPr="00216488" w:rsidRDefault="00216488" w:rsidP="00216488">
      <w:pPr>
        <w:rPr>
          <w:color w:val="365F91" w:themeColor="accent1" w:themeShade="BF"/>
          <w:lang w:val="pl-PL"/>
        </w:rPr>
      </w:pPr>
    </w:p>
    <w:sectPr w:rsidR="00216488" w:rsidRPr="00216488" w:rsidSect="00034616">
      <w:footerReference w:type="default" r:id="rId9"/>
      <w:pgSz w:w="12240" w:h="15840"/>
      <w:pgMar w:top="1020" w:right="1134"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E8AE4" w14:textId="77777777" w:rsidR="006B7DCA" w:rsidRDefault="006B7DCA">
      <w:pPr>
        <w:spacing w:after="0" w:line="240" w:lineRule="auto"/>
      </w:pPr>
      <w:r>
        <w:separator/>
      </w:r>
    </w:p>
  </w:endnote>
  <w:endnote w:type="continuationSeparator" w:id="0">
    <w:p w14:paraId="2CDE4709" w14:textId="77777777" w:rsidR="006B7DCA" w:rsidRDefault="006B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DA9A" w14:textId="77777777" w:rsidR="00CD0582" w:rsidRDefault="00E6766A">
    <w:pPr>
      <w:pStyle w:val="Footer"/>
      <w:jc w:val="center"/>
    </w:pPr>
    <w:proofErr w:type="spellStart"/>
    <w:r>
      <w:t>Puslapis</w:t>
    </w:r>
    <w:proofErr w:type="spellEnd"/>
    <w:r>
      <w:t xml:space="preserve"> </w:t>
    </w:r>
    <w:r>
      <w:fldChar w:fldCharType="begin"/>
    </w:r>
    <w:r>
      <w:instrText>PAGE</w:instrText>
    </w:r>
    <w:r>
      <w:fldChar w:fldCharType="separate"/>
    </w:r>
    <w:r w:rsidR="00BB213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45905" w14:textId="77777777" w:rsidR="006B7DCA" w:rsidRDefault="006B7DCA">
      <w:pPr>
        <w:spacing w:after="0" w:line="240" w:lineRule="auto"/>
      </w:pPr>
      <w:r>
        <w:separator/>
      </w:r>
    </w:p>
  </w:footnote>
  <w:footnote w:type="continuationSeparator" w:id="0">
    <w:p w14:paraId="5E1559B0" w14:textId="77777777" w:rsidR="006B7DCA" w:rsidRDefault="006B7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35B52"/>
    <w:rsid w:val="0006063C"/>
    <w:rsid w:val="00143E89"/>
    <w:rsid w:val="0015074B"/>
    <w:rsid w:val="00186D7F"/>
    <w:rsid w:val="00216488"/>
    <w:rsid w:val="0029134C"/>
    <w:rsid w:val="0029639D"/>
    <w:rsid w:val="00326F90"/>
    <w:rsid w:val="00385ECB"/>
    <w:rsid w:val="00500C84"/>
    <w:rsid w:val="00614357"/>
    <w:rsid w:val="00630578"/>
    <w:rsid w:val="00655088"/>
    <w:rsid w:val="006A2A0E"/>
    <w:rsid w:val="006B7DCA"/>
    <w:rsid w:val="007D5B61"/>
    <w:rsid w:val="009E149C"/>
    <w:rsid w:val="00A7438C"/>
    <w:rsid w:val="00AA1D8D"/>
    <w:rsid w:val="00AE731E"/>
    <w:rsid w:val="00B17845"/>
    <w:rsid w:val="00B47730"/>
    <w:rsid w:val="00B52184"/>
    <w:rsid w:val="00BB213F"/>
    <w:rsid w:val="00BD041D"/>
    <w:rsid w:val="00C57AF0"/>
    <w:rsid w:val="00CB0664"/>
    <w:rsid w:val="00CD0582"/>
    <w:rsid w:val="00D873B0"/>
    <w:rsid w:val="00DC5812"/>
    <w:rsid w:val="00E64348"/>
    <w:rsid w:val="00E6766A"/>
    <w:rsid w:val="00EB3B69"/>
    <w:rsid w:val="00EE547A"/>
    <w:rsid w:val="00EF0BDC"/>
    <w:rsid w:val="00F53C3B"/>
    <w:rsid w:val="00FA6E4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0B0E6E"/>
  <w14:defaultImageDpi w14:val="300"/>
  <w15:docId w15:val="{7E1DF714-3A6E-4963-89A4-B92DF2F5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pPr>
      <w:spacing w:after="60" w:line="252" w:lineRule="auto"/>
    </w:pPr>
    <w:rPr>
      <w:rFonts w:ascii="Arial" w:hAnsi="Arial"/>
      <w:sz w:val="20"/>
    </w:rPr>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b/>
      <w:bCs/>
      <w:color w:val="365F91" w:themeColor="accent1" w:themeShade="BF"/>
      <w:sz w:val="2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grindinistekstas1">
    <w:name w:val="Pagrindinis tekstas1"/>
    <w:rsid w:val="00216488"/>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Hyperlink">
    <w:name w:val="Hyperlink"/>
    <w:basedOn w:val="DefaultParagraphFont"/>
    <w:uiPriority w:val="99"/>
    <w:unhideWhenUsed/>
    <w:rsid w:val="00BD041D"/>
    <w:rPr>
      <w:color w:val="0000FF" w:themeColor="hyperlink"/>
      <w:u w:val="single"/>
    </w:rPr>
  </w:style>
  <w:style w:type="character" w:styleId="UnresolvedMention">
    <w:name w:val="Unresolved Mention"/>
    <w:basedOn w:val="DefaultParagraphFont"/>
    <w:uiPriority w:val="99"/>
    <w:semiHidden/>
    <w:unhideWhenUsed/>
    <w:rsid w:val="00BD0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katkuviene@klaipedosgpm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B5203-13DE-4E6C-8D52-1B28FB15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11680</Words>
  <Characters>6658</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18302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Darbas</cp:lastModifiedBy>
  <cp:revision>12</cp:revision>
  <dcterms:created xsi:type="dcterms:W3CDTF">2026-08-25T05:09:00Z</dcterms:created>
  <dcterms:modified xsi:type="dcterms:W3CDTF">2026-08-25T15:08:00Z</dcterms:modified>
  <cp:category/>
</cp:coreProperties>
</file>